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688" w:rsidRDefault="00284688">
      <w:pPr>
        <w:autoSpaceDE w:val="0"/>
        <w:autoSpaceDN w:val="0"/>
        <w:spacing w:after="78" w:line="220" w:lineRule="exact"/>
      </w:pPr>
    </w:p>
    <w:p w:rsidR="00284688" w:rsidRPr="0093482B" w:rsidRDefault="0093482B">
      <w:pPr>
        <w:autoSpaceDE w:val="0"/>
        <w:autoSpaceDN w:val="0"/>
        <w:spacing w:after="0" w:line="230" w:lineRule="auto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                    </w:t>
      </w:r>
      <w:r w:rsidR="0019024D" w:rsidRPr="0093482B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284688" w:rsidRPr="0093482B" w:rsidRDefault="0019024D">
      <w:pPr>
        <w:autoSpaceDE w:val="0"/>
        <w:autoSpaceDN w:val="0"/>
        <w:spacing w:before="346" w:after="0" w:line="278" w:lineRule="auto"/>
        <w:ind w:firstLine="180"/>
        <w:rPr>
          <w:lang w:val="ru-RU"/>
        </w:rPr>
      </w:pP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учебного предмета «Русский язык» для обучающихся 3 классов на уровне начального общего образования составлена на основе Требований к результатам освоения программы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началь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ного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общего образования Федерального государственного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обра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зователь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ного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стандарта начального общего образования (да​лее — ФГОС НОО), а также ориентирована на целевые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приори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r w:rsidRPr="0093482B">
        <w:rPr>
          <w:rFonts w:ascii="DejaVu Serif" w:eastAsia="DejaVu Serif" w:hAnsi="DejaVu Serif"/>
          <w:color w:val="000000"/>
          <w:sz w:val="24"/>
          <w:lang w:val="ru-RU"/>
        </w:rPr>
        <w:t>‐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теты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, сформулированные в Примерной программе воспитания.</w:t>
      </w:r>
    </w:p>
    <w:p w:rsidR="00284688" w:rsidRPr="0093482B" w:rsidRDefault="0019024D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93482B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"РУССКИЙ ЯЗЫК"</w:t>
      </w:r>
    </w:p>
    <w:p w:rsidR="00284688" w:rsidRPr="0093482B" w:rsidRDefault="0019024D">
      <w:pPr>
        <w:autoSpaceDE w:val="0"/>
        <w:autoSpaceDN w:val="0"/>
        <w:spacing w:before="192" w:after="0" w:line="290" w:lineRule="auto"/>
        <w:ind w:firstLine="180"/>
        <w:rPr>
          <w:lang w:val="ru-RU"/>
        </w:rPr>
      </w:pP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Русский язык является основой всего пр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оцесса обучения в на​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чальной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школе, успехи в его изучении во многом определяют результаты обучающихся по другим предметам. Русский язык как средство познания действительности обеспечивает развитие интеллектуальных и творческих способностей младших школьник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ов, формирует умения извлекать и анализировать информацию из различных текстов, навыки самостоятельной учебной деятельности. Предмет «Русский язык» обладает </w:t>
      </w:r>
      <w:r w:rsidRPr="0093482B">
        <w:rPr>
          <w:lang w:val="ru-RU"/>
        </w:rPr>
        <w:br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значительным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потенциа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​лом в развитии функциональной грамотности младших школь​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ников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, особенно таки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х её компонентов, как языковая, комму​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никативная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, читательская, общекультурная и социальная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гра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мотность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. 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язык в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различ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ных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сферах и ситуациях общения способствуют успешной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соци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ализации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младшего школьника. Русский язык, выполняя свои базовые функции общения и выражения мысли, обеспечивает межличностное и социальное взаимодействие, участвует в фор​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мировании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с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амосознания и мировоззрения личности, является важнейшим средством хранения и передачи информации, куль​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турных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традиций, истории русского народа и других народов России. Свободное владение языком, умение выбирать нужные языковые средства во многом определя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ют возможность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адек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​ватного самовыражения взглядов, мыслей, чувств, проявления себя в различных жизненно важных для человека областях. Изучение русского языка обладает огромным потенциалом присвоения традиционных социокультурных и духовно​нрав​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ственных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цен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ностей, принятых в обществе правил и норм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пове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дения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, в том числе речевого, что способствует формированию внутренней позиции личности. Личностные достижения младшего школьника непосредственно связаны с осознанием языка как явления национальной культуры, по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ниманием связи языка и мировоззрения народа. Значимыми личностными результата​ми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Достижение этих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личност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ны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х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результатов —длительный процесс, разворачивающийся на протяжении изучения содержания предмета.</w:t>
      </w:r>
    </w:p>
    <w:p w:rsidR="00284688" w:rsidRPr="0093482B" w:rsidRDefault="0019024D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Центральной идеей конструирования содержания и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планиру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емых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результатов обучения является признание равной значимости работы по изучению системы языка и работы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по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совер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шенствованию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речи младших школьников. Языковой материал призван сформировать первоначальные </w:t>
      </w:r>
      <w:r w:rsidRPr="0093482B">
        <w:rPr>
          <w:lang w:val="ru-RU"/>
        </w:rPr>
        <w:br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представления о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струк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​туре русского языка, способствовать усвоению норм русского литературного языка, орфографических и пунктуационных правил. Развитие у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стной и письменной речи младших школь​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ников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направлено на решение практической задачи развития всех видов речевой деятельности, отработку навыков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использо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вания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усвоенных норм русского литературного языка, речевых норм и правил речевого этикета в процессе 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устного и письмен​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ного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общения. Ряд задач по </w:t>
      </w:r>
      <w:r w:rsidRPr="0093482B">
        <w:rPr>
          <w:lang w:val="ru-RU"/>
        </w:rPr>
        <w:br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совершенствованию речевой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дея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тельности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решаются совместно с учебным предметом «Литера​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турное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чтение».</w:t>
      </w:r>
    </w:p>
    <w:p w:rsidR="00284688" w:rsidRPr="0093482B" w:rsidRDefault="0019024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Общее число часов, отведённых на изучение «Русского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язы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​ка», в 3 классе — 170 ч.</w:t>
      </w:r>
    </w:p>
    <w:p w:rsidR="00284688" w:rsidRPr="0093482B" w:rsidRDefault="0019024D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93482B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</w:t>
      </w:r>
      <w:r w:rsidRPr="0093482B">
        <w:rPr>
          <w:rFonts w:ascii="Times New Roman" w:eastAsia="Times New Roman" w:hAnsi="Times New Roman"/>
          <w:b/>
          <w:color w:val="000000"/>
          <w:sz w:val="24"/>
          <w:lang w:val="ru-RU"/>
        </w:rPr>
        <w:t>ДМЕТА "РУССКИЙ ЯЗЫК"</w:t>
      </w:r>
    </w:p>
    <w:p w:rsidR="00284688" w:rsidRPr="0093482B" w:rsidRDefault="00284688">
      <w:pPr>
        <w:rPr>
          <w:lang w:val="ru-RU"/>
        </w:rPr>
        <w:sectPr w:rsidR="00284688" w:rsidRPr="0093482B">
          <w:pgSz w:w="11900" w:h="16840"/>
          <w:pgMar w:top="436" w:right="650" w:bottom="47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84688" w:rsidRPr="0093482B" w:rsidRDefault="00284688">
      <w:pPr>
        <w:autoSpaceDE w:val="0"/>
        <w:autoSpaceDN w:val="0"/>
        <w:spacing w:after="78" w:line="220" w:lineRule="exact"/>
        <w:rPr>
          <w:lang w:val="ru-RU"/>
        </w:rPr>
      </w:pPr>
    </w:p>
    <w:p w:rsidR="00284688" w:rsidRPr="0093482B" w:rsidRDefault="0019024D">
      <w:pPr>
        <w:autoSpaceDE w:val="0"/>
        <w:autoSpaceDN w:val="0"/>
        <w:spacing w:after="0"/>
        <w:ind w:right="144" w:firstLine="180"/>
        <w:rPr>
          <w:lang w:val="ru-RU"/>
        </w:rPr>
      </w:pP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В начальной школе изучение русского языка имеет особое значение в развитии младшего школьника. Приобретённые им знания, опыт выполнения предметных и универсальных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дей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ствий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на 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материале русского языка станут фундаментом обучения в основном звене школы, а также будут востребованы в жизни.</w:t>
      </w:r>
    </w:p>
    <w:p w:rsidR="00284688" w:rsidRPr="0093482B" w:rsidRDefault="0019024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3482B">
        <w:rPr>
          <w:rFonts w:ascii="Times New Roman" w:eastAsia="Times New Roman" w:hAnsi="Times New Roman"/>
          <w:b/>
          <w:color w:val="000000"/>
          <w:sz w:val="24"/>
          <w:lang w:val="ru-RU"/>
        </w:rPr>
        <w:t>Изучение русского языка в начальной школе направлено на достижение следующих целей:</w:t>
      </w:r>
    </w:p>
    <w:p w:rsidR="00284688" w:rsidRPr="0093482B" w:rsidRDefault="0019024D">
      <w:pPr>
        <w:autoSpaceDE w:val="0"/>
        <w:autoSpaceDN w:val="0"/>
        <w:spacing w:before="178" w:after="0" w:line="281" w:lineRule="auto"/>
        <w:ind w:left="420"/>
        <w:rPr>
          <w:lang w:val="ru-RU"/>
        </w:rPr>
      </w:pPr>
      <w:proofErr w:type="gram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приобретение</w:t>
      </w:r>
      <w:proofErr w:type="gram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младшими школьниками первоначальных предста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влений о многообразии языков и культур на территории Российской Федерации, о языке как одной из главных духов​но​</w:t>
      </w:r>
      <w:r w:rsidRPr="0093482B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нравственных ценностей народа; понимание роли языка как основного средства общения; осознание значения русского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язы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​ка как государственного 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языка Российской Федерации; пони​</w:t>
      </w:r>
      <w:r w:rsidRPr="0093482B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мание роли русского языка как языка межнационального об​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щения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; осознание правильной устной и письменной речи как показателя общей культуры человека;</w:t>
      </w:r>
    </w:p>
    <w:p w:rsidR="00284688" w:rsidRPr="0093482B" w:rsidRDefault="0019024D">
      <w:pPr>
        <w:autoSpaceDE w:val="0"/>
        <w:autoSpaceDN w:val="0"/>
        <w:spacing w:before="192" w:after="0" w:line="271" w:lineRule="auto"/>
        <w:ind w:left="420" w:right="1152"/>
        <w:rPr>
          <w:lang w:val="ru-RU"/>
        </w:rPr>
      </w:pPr>
      <w:proofErr w:type="gram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овладение</w:t>
      </w:r>
      <w:proofErr w:type="gram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основными видами речевой деятельности на ос​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нове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первоначаль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ных представлений о нормах современного русского литературного языка: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аудированием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, говорением,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чте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нием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, письмом;</w:t>
      </w:r>
    </w:p>
    <w:p w:rsidR="00284688" w:rsidRPr="0093482B" w:rsidRDefault="0019024D">
      <w:pPr>
        <w:autoSpaceDE w:val="0"/>
        <w:autoSpaceDN w:val="0"/>
        <w:spacing w:before="190" w:after="0" w:line="281" w:lineRule="auto"/>
        <w:ind w:left="420"/>
        <w:rPr>
          <w:lang w:val="ru-RU"/>
        </w:rPr>
      </w:pPr>
      <w:proofErr w:type="gram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овладение</w:t>
      </w:r>
      <w:proofErr w:type="gram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первоначальными научными представлениями о системе русского языка: </w:t>
      </w:r>
      <w:r w:rsidRPr="0093482B">
        <w:rPr>
          <w:lang w:val="ru-RU"/>
        </w:rPr>
        <w:br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фонетике, графике, лексике, морфе​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мике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, морфологии и синтакс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исе; об основных единицах языка, их признаках и особенностях употребления в речи;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использова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ние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в речевой деятельности норм современного русского литера​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турного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языка (орфоэпических, лексических, грамматических, орфографических, пунктуационных) и речевого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этикета;</w:t>
      </w:r>
    </w:p>
    <w:p w:rsidR="00284688" w:rsidRPr="0093482B" w:rsidRDefault="0019024D">
      <w:pPr>
        <w:autoSpaceDE w:val="0"/>
        <w:autoSpaceDN w:val="0"/>
        <w:spacing w:before="190" w:after="0" w:line="262" w:lineRule="auto"/>
        <w:ind w:left="420" w:right="1008"/>
        <w:rPr>
          <w:lang w:val="ru-RU"/>
        </w:rPr>
      </w:pPr>
      <w:proofErr w:type="gram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развитие</w:t>
      </w:r>
      <w:proofErr w:type="gram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284688" w:rsidRPr="0093482B" w:rsidRDefault="00284688">
      <w:pPr>
        <w:rPr>
          <w:lang w:val="ru-RU"/>
        </w:rPr>
        <w:sectPr w:rsidR="00284688" w:rsidRPr="0093482B">
          <w:pgSz w:w="11900" w:h="16840"/>
          <w:pgMar w:top="298" w:right="742" w:bottom="1440" w:left="666" w:header="720" w:footer="720" w:gutter="0"/>
          <w:cols w:space="720" w:equalWidth="0">
            <w:col w:w="10492" w:space="0"/>
          </w:cols>
          <w:docGrid w:linePitch="360"/>
        </w:sectPr>
      </w:pPr>
    </w:p>
    <w:p w:rsidR="00284688" w:rsidRPr="0093482B" w:rsidRDefault="00284688">
      <w:pPr>
        <w:autoSpaceDE w:val="0"/>
        <w:autoSpaceDN w:val="0"/>
        <w:spacing w:after="78" w:line="220" w:lineRule="exact"/>
        <w:rPr>
          <w:lang w:val="ru-RU"/>
        </w:rPr>
      </w:pPr>
    </w:p>
    <w:p w:rsidR="00284688" w:rsidRPr="0093482B" w:rsidRDefault="0019024D">
      <w:pPr>
        <w:autoSpaceDE w:val="0"/>
        <w:autoSpaceDN w:val="0"/>
        <w:spacing w:after="0" w:line="230" w:lineRule="auto"/>
        <w:rPr>
          <w:lang w:val="ru-RU"/>
        </w:rPr>
      </w:pPr>
      <w:r w:rsidRPr="0093482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284688" w:rsidRPr="0093482B" w:rsidRDefault="0019024D">
      <w:pPr>
        <w:tabs>
          <w:tab w:val="left" w:pos="180"/>
        </w:tabs>
        <w:autoSpaceDE w:val="0"/>
        <w:autoSpaceDN w:val="0"/>
        <w:spacing w:before="346" w:after="0" w:line="271" w:lineRule="auto"/>
        <w:ind w:right="1008"/>
        <w:rPr>
          <w:lang w:val="ru-RU"/>
        </w:rPr>
      </w:pP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Сведения о русском языке 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Рус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ский язык как государственный язык Российской Феде​рации. Методы познания языка: наблюдение, анализ, лингвистический эксперимент.</w:t>
      </w:r>
    </w:p>
    <w:p w:rsidR="00284688" w:rsidRPr="0093482B" w:rsidRDefault="0019024D">
      <w:pPr>
        <w:tabs>
          <w:tab w:val="left" w:pos="180"/>
        </w:tabs>
        <w:autoSpaceDE w:val="0"/>
        <w:autoSpaceDN w:val="0"/>
        <w:spacing w:before="190" w:after="0" w:line="283" w:lineRule="auto"/>
        <w:ind w:right="144"/>
        <w:rPr>
          <w:lang w:val="ru-RU"/>
        </w:rPr>
      </w:pP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Фонетика и графика 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Звуки русского языка: гласный/согласный, гласный удар​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ный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/безударный, согласный </w:t>
      </w:r>
      <w:r w:rsidRPr="0093482B">
        <w:rPr>
          <w:lang w:val="ru-RU"/>
        </w:rPr>
        <w:br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твёрдый/мягкий, парный/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непар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ный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, согласный глухой/звонкий, парный/непарный; функции разделительных мягкого и твёрдого знаков, условия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использо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вания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на письме разделительных мягкого и твёрдого знаков (повторение изученного). Соотношение звукового и буквен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ного состава в словах с раз​делительными </w:t>
      </w:r>
      <w:r w:rsidRPr="0093482B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ь 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и </w:t>
      </w:r>
      <w:r w:rsidRPr="0093482B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ъ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, в словах с непроизносимыми согласными. Использование алфавита при работе со словарями,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справоч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никами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, каталогами.</w:t>
      </w:r>
    </w:p>
    <w:p w:rsidR="00284688" w:rsidRPr="0093482B" w:rsidRDefault="0019024D">
      <w:pPr>
        <w:tabs>
          <w:tab w:val="left" w:pos="180"/>
        </w:tabs>
        <w:autoSpaceDE w:val="0"/>
        <w:autoSpaceDN w:val="0"/>
        <w:spacing w:before="190" w:after="0"/>
        <w:ind w:right="576"/>
        <w:rPr>
          <w:lang w:val="ru-RU"/>
        </w:rPr>
      </w:pP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Орфоэпия 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Нормы произношения звуков и сочетаний звуков; ударение в словах в соответствии с 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нормами современного русского литературного языка (на ограниченном перечне слов,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отрабатывае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​мом в учебнике). Использование орфоэпического словаря для решения практических задач.</w:t>
      </w:r>
    </w:p>
    <w:p w:rsidR="00284688" w:rsidRPr="0093482B" w:rsidRDefault="0019024D">
      <w:pPr>
        <w:tabs>
          <w:tab w:val="left" w:pos="180"/>
        </w:tabs>
        <w:autoSpaceDE w:val="0"/>
        <w:autoSpaceDN w:val="0"/>
        <w:spacing w:before="190" w:after="0" w:line="271" w:lineRule="auto"/>
        <w:ind w:right="432"/>
        <w:rPr>
          <w:lang w:val="ru-RU"/>
        </w:rPr>
      </w:pP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Лексика 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Повторение: лексическое значение слова. Прямое и переносное значен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ие слова (ознакомление). Уста​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ревшие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слова (ознакомление).</w:t>
      </w:r>
    </w:p>
    <w:p w:rsidR="00284688" w:rsidRPr="0093482B" w:rsidRDefault="0019024D">
      <w:pPr>
        <w:tabs>
          <w:tab w:val="left" w:pos="180"/>
        </w:tabs>
        <w:autoSpaceDE w:val="0"/>
        <w:autoSpaceDN w:val="0"/>
        <w:spacing w:before="190" w:after="0" w:line="281" w:lineRule="auto"/>
        <w:ind w:right="144"/>
        <w:rPr>
          <w:lang w:val="ru-RU"/>
        </w:rPr>
      </w:pP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b/>
          <w:color w:val="000000"/>
          <w:sz w:val="24"/>
          <w:lang w:val="ru-RU"/>
        </w:rPr>
        <w:t>Состав слова (</w:t>
      </w:r>
      <w:proofErr w:type="spellStart"/>
      <w:r w:rsidRPr="0093482B">
        <w:rPr>
          <w:rFonts w:ascii="Times New Roman" w:eastAsia="Times New Roman" w:hAnsi="Times New Roman"/>
          <w:b/>
          <w:color w:val="000000"/>
          <w:sz w:val="24"/>
          <w:lang w:val="ru-RU"/>
        </w:rPr>
        <w:t>морфемика</w:t>
      </w:r>
      <w:proofErr w:type="spellEnd"/>
      <w:r w:rsidRPr="0093482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) 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лов и слов с омонимичными корнями; выделение в словах корня (простые случаи); окончание как изменяемая часть слова (повторение изученного) Однокоренные слова и формы одного и того же слова Корень, приставка, суффикс — значимые части слова Нулевое окончание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(ознакомление)</w:t>
      </w:r>
    </w:p>
    <w:p w:rsidR="00284688" w:rsidRPr="0093482B" w:rsidRDefault="0019024D">
      <w:pPr>
        <w:tabs>
          <w:tab w:val="left" w:pos="180"/>
        </w:tabs>
        <w:autoSpaceDE w:val="0"/>
        <w:autoSpaceDN w:val="0"/>
        <w:spacing w:before="190" w:after="0" w:line="283" w:lineRule="auto"/>
        <w:ind w:right="288"/>
        <w:rPr>
          <w:lang w:val="ru-RU"/>
        </w:rPr>
      </w:pP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Морфология 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Части речи 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Имя существительное: общее значение, вопросы,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употребле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ние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Определение падежа, в котором употреблено имя </w:t>
      </w:r>
      <w:r w:rsidRPr="0093482B">
        <w:rPr>
          <w:lang w:val="ru-RU"/>
        </w:rPr>
        <w:br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существительное. Измене​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ние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имён существительных по падежам и числам (склонение). Имена существительные 1, 2, 3​-го склонения. Имена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существи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​тельные одушевлённые и неодушевлённые.</w:t>
      </w:r>
    </w:p>
    <w:p w:rsidR="00284688" w:rsidRPr="0093482B" w:rsidRDefault="0019024D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Имя прилагательное: общее 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значение, вопросы,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употребле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ние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в речи. Зависимость формы имени прилагательного от фор​мы имени существительного. Изменение имён прилагательных по родам, числам и падежам (кроме имён прилагательных на </w:t>
      </w:r>
      <w:r w:rsidRPr="0093482B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</w:t>
      </w:r>
      <w:proofErr w:type="spellStart"/>
      <w:r w:rsidRPr="0093482B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ий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93482B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</w:t>
      </w:r>
      <w:proofErr w:type="spellStart"/>
      <w:r w:rsidRPr="0093482B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ов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93482B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-ин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). Склонение имён прилагательных. </w:t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Местои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284688" w:rsidRPr="0093482B" w:rsidRDefault="0019024D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Глагол: общее значение, вопросы, употребление в речи. Не​определённая форма глагола. Настоящее, будуще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е, прошедшее время глаголов. Изменение глаголов по временам, числам. Род глаголов в прошедшем времени.</w:t>
      </w:r>
    </w:p>
    <w:p w:rsidR="00284688" w:rsidRPr="0093482B" w:rsidRDefault="0019024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Частица </w:t>
      </w:r>
      <w:r w:rsidRPr="0093482B">
        <w:rPr>
          <w:rFonts w:ascii="Times New Roman" w:eastAsia="Times New Roman" w:hAnsi="Times New Roman"/>
          <w:i/>
          <w:color w:val="000000"/>
          <w:sz w:val="24"/>
          <w:lang w:val="ru-RU"/>
        </w:rPr>
        <w:t>не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, её значение.</w:t>
      </w:r>
    </w:p>
    <w:p w:rsidR="00284688" w:rsidRPr="0093482B" w:rsidRDefault="0019024D">
      <w:pPr>
        <w:tabs>
          <w:tab w:val="left" w:pos="180"/>
        </w:tabs>
        <w:autoSpaceDE w:val="0"/>
        <w:autoSpaceDN w:val="0"/>
        <w:spacing w:before="190" w:after="0" w:line="271" w:lineRule="auto"/>
        <w:ind w:right="288"/>
        <w:rPr>
          <w:lang w:val="ru-RU"/>
        </w:rPr>
      </w:pP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Синтаксис 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Предложение. Установление при помощи смысловых (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син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таксических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) вопросов связи между словами в предложении. 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Главные члены предложения — подлежащее и сказуемое.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Вто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ростепенные</w:t>
      </w:r>
      <w:proofErr w:type="spellEnd"/>
    </w:p>
    <w:p w:rsidR="00284688" w:rsidRPr="0093482B" w:rsidRDefault="00284688">
      <w:pPr>
        <w:rPr>
          <w:lang w:val="ru-RU"/>
        </w:rPr>
        <w:sectPr w:rsidR="00284688" w:rsidRPr="0093482B">
          <w:pgSz w:w="11900" w:h="16840"/>
          <w:pgMar w:top="298" w:right="650" w:bottom="43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84688" w:rsidRPr="0093482B" w:rsidRDefault="00284688">
      <w:pPr>
        <w:autoSpaceDE w:val="0"/>
        <w:autoSpaceDN w:val="0"/>
        <w:spacing w:after="66" w:line="220" w:lineRule="exact"/>
        <w:rPr>
          <w:lang w:val="ru-RU"/>
        </w:rPr>
      </w:pPr>
    </w:p>
    <w:p w:rsidR="00284688" w:rsidRPr="0093482B" w:rsidRDefault="0019024D">
      <w:pPr>
        <w:autoSpaceDE w:val="0"/>
        <w:autoSpaceDN w:val="0"/>
        <w:spacing w:after="0" w:line="262" w:lineRule="auto"/>
        <w:ind w:right="144"/>
        <w:rPr>
          <w:lang w:val="ru-RU"/>
        </w:rPr>
      </w:pP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члены предложения (без деления на виды). Предложения распространённые и нераспространённые. 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Наблюдение за однородными членами предложения с союза​ми </w:t>
      </w:r>
      <w:r w:rsidRPr="0093482B">
        <w:rPr>
          <w:rFonts w:ascii="Times New Roman" w:eastAsia="Times New Roman" w:hAnsi="Times New Roman"/>
          <w:i/>
          <w:color w:val="000000"/>
          <w:sz w:val="24"/>
          <w:lang w:val="ru-RU"/>
        </w:rPr>
        <w:t>и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93482B">
        <w:rPr>
          <w:rFonts w:ascii="Times New Roman" w:eastAsia="Times New Roman" w:hAnsi="Times New Roman"/>
          <w:i/>
          <w:color w:val="000000"/>
          <w:sz w:val="24"/>
          <w:lang w:val="ru-RU"/>
        </w:rPr>
        <w:t>а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93482B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но 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и без союзов.</w:t>
      </w:r>
    </w:p>
    <w:p w:rsidR="00284688" w:rsidRPr="0093482B" w:rsidRDefault="0019024D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Орфография и пунктуация 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симости от места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орфо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284688" w:rsidRPr="0093482B" w:rsidRDefault="0019024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284688" w:rsidRPr="0093482B" w:rsidRDefault="0019024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Правила правописания и их применение:</w:t>
      </w:r>
    </w:p>
    <w:p w:rsidR="00284688" w:rsidRPr="0093482B" w:rsidRDefault="0019024D">
      <w:pPr>
        <w:autoSpaceDE w:val="0"/>
        <w:autoSpaceDN w:val="0"/>
        <w:spacing w:before="180" w:after="0" w:line="230" w:lineRule="auto"/>
        <w:ind w:left="420"/>
        <w:rPr>
          <w:lang w:val="ru-RU"/>
        </w:rPr>
      </w:pP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разделительный твёрдый знак;</w:t>
      </w:r>
    </w:p>
    <w:p w:rsidR="00284688" w:rsidRPr="0093482B" w:rsidRDefault="0019024D">
      <w:pPr>
        <w:autoSpaceDE w:val="0"/>
        <w:autoSpaceDN w:val="0"/>
        <w:spacing w:before="192" w:after="0" w:line="230" w:lineRule="auto"/>
        <w:ind w:left="420"/>
        <w:rPr>
          <w:lang w:val="ru-RU"/>
        </w:rPr>
      </w:pPr>
      <w:proofErr w:type="gram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непроизносимые</w:t>
      </w:r>
      <w:proofErr w:type="gram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согласные в корне слова;</w:t>
      </w:r>
    </w:p>
    <w:p w:rsidR="00284688" w:rsidRPr="0093482B" w:rsidRDefault="0019024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proofErr w:type="gram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мягкий</w:t>
      </w:r>
      <w:proofErr w:type="gram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знак после шипящих на конце имён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существитель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ных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284688" w:rsidRPr="0093482B" w:rsidRDefault="0019024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proofErr w:type="gram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безударные</w:t>
      </w:r>
      <w:proofErr w:type="gram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гласные в падежных окончаниях имён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существи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​тельных (на уровне набл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юдения);</w:t>
      </w:r>
    </w:p>
    <w:p w:rsidR="00284688" w:rsidRPr="0093482B" w:rsidRDefault="0019024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proofErr w:type="gram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безударные</w:t>
      </w:r>
      <w:proofErr w:type="gram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гласные в падежных окончаниях имён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прилага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​тельных (на уровне наблюдения);</w:t>
      </w:r>
    </w:p>
    <w:p w:rsidR="00284688" w:rsidRPr="0093482B" w:rsidRDefault="0019024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proofErr w:type="gram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раздельное</w:t>
      </w:r>
      <w:proofErr w:type="gram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написание предлогов с личными местоимениями;</w:t>
      </w:r>
    </w:p>
    <w:p w:rsidR="00284688" w:rsidRPr="0093482B" w:rsidRDefault="0019024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proofErr w:type="gram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непроверяемые</w:t>
      </w:r>
      <w:proofErr w:type="gram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гласные и согласные (перечень слов в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орфо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​графическом словаре учебника);</w:t>
      </w:r>
    </w:p>
    <w:p w:rsidR="00284688" w:rsidRPr="0093482B" w:rsidRDefault="0019024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разд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ельное написание частицы не с глаголами. </w:t>
      </w:r>
    </w:p>
    <w:p w:rsidR="00284688" w:rsidRPr="0093482B" w:rsidRDefault="0019024D">
      <w:pPr>
        <w:tabs>
          <w:tab w:val="left" w:pos="180"/>
        </w:tabs>
        <w:autoSpaceDE w:val="0"/>
        <w:autoSpaceDN w:val="0"/>
        <w:spacing w:before="178" w:after="0" w:line="283" w:lineRule="auto"/>
        <w:rPr>
          <w:lang w:val="ru-RU"/>
        </w:rPr>
      </w:pP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Развитие речи 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Нормы речевого этикета: устное и письменное приглашение, просьба, извинение, благодарность, отказ и др. Соблюдение норм речевого этикета и орфоэпических норм в ситуациях учебного и бытового общения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. Речевые средства, помогающие: формулировать и аргументировать собственное мнение в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диа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​логе и дискуссии; договариваться и приходить к общему решению в совместной деятельности; контролировать (устно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коор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динировать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) действия при проведении парной и группо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вой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ра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​боты.</w:t>
      </w:r>
    </w:p>
    <w:p w:rsidR="00284688" w:rsidRPr="0093482B" w:rsidRDefault="0019024D">
      <w:pPr>
        <w:autoSpaceDE w:val="0"/>
        <w:autoSpaceDN w:val="0"/>
        <w:spacing w:before="70" w:after="0" w:line="230" w:lineRule="auto"/>
        <w:jc w:val="center"/>
        <w:rPr>
          <w:lang w:val="ru-RU"/>
        </w:rPr>
      </w:pP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284688" w:rsidRPr="0093482B" w:rsidRDefault="0019024D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Повторение и продолжение работы с текстом, начатой во 2 классе: признаки текста, тема текста, 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основная мысль текста, заголовок, корректирование текстов с нарушенным порядком предложений и абзацев.</w:t>
      </w:r>
    </w:p>
    <w:p w:rsidR="00284688" w:rsidRPr="0093482B" w:rsidRDefault="0019024D">
      <w:pPr>
        <w:tabs>
          <w:tab w:val="left" w:pos="180"/>
        </w:tabs>
        <w:autoSpaceDE w:val="0"/>
        <w:autoSpaceDN w:val="0"/>
        <w:spacing w:before="72" w:after="0" w:line="262" w:lineRule="auto"/>
        <w:rPr>
          <w:lang w:val="ru-RU"/>
        </w:rPr>
      </w:pP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 текста. Составление плана текста, написание текста по заданному плану. Связь предложений в тексте с помощью личных местоимений, синонимов, союзов </w:t>
      </w:r>
      <w:r w:rsidRPr="0093482B">
        <w:rPr>
          <w:rFonts w:ascii="Times New Roman" w:eastAsia="Times New Roman" w:hAnsi="Times New Roman"/>
          <w:i/>
          <w:color w:val="000000"/>
          <w:sz w:val="24"/>
          <w:lang w:val="ru-RU"/>
        </w:rPr>
        <w:t>и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93482B">
        <w:rPr>
          <w:rFonts w:ascii="Times New Roman" w:eastAsia="Times New Roman" w:hAnsi="Times New Roman"/>
          <w:i/>
          <w:color w:val="000000"/>
          <w:sz w:val="24"/>
          <w:lang w:val="ru-RU"/>
        </w:rPr>
        <w:t>а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93482B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но.  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Ключевые слова в тексте.</w:t>
      </w:r>
    </w:p>
    <w:p w:rsidR="00284688" w:rsidRPr="0093482B" w:rsidRDefault="0019024D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Определение типов текстов (повествование, описание, рас​суждение) и создание собственных текстов заданного типа.</w:t>
      </w:r>
    </w:p>
    <w:p w:rsidR="00284688" w:rsidRPr="0093482B" w:rsidRDefault="0019024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Жанр письма, объявления.</w:t>
      </w:r>
    </w:p>
    <w:p w:rsidR="00284688" w:rsidRPr="0093482B" w:rsidRDefault="0019024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Изложение текста по коллективно или самостоятельно со​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ставленному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плану.</w:t>
      </w:r>
    </w:p>
    <w:p w:rsidR="00284688" w:rsidRPr="0093482B" w:rsidRDefault="0019024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Изучающее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, ознакомительное чтение.</w:t>
      </w:r>
    </w:p>
    <w:p w:rsidR="00284688" w:rsidRPr="0093482B" w:rsidRDefault="00284688">
      <w:pPr>
        <w:rPr>
          <w:lang w:val="ru-RU"/>
        </w:rPr>
        <w:sectPr w:rsidR="00284688" w:rsidRPr="0093482B">
          <w:pgSz w:w="11900" w:h="16840"/>
          <w:pgMar w:top="286" w:right="704" w:bottom="1440" w:left="666" w:header="720" w:footer="720" w:gutter="0"/>
          <w:cols w:space="720" w:equalWidth="0">
            <w:col w:w="10530" w:space="0"/>
          </w:cols>
          <w:docGrid w:linePitch="360"/>
        </w:sectPr>
      </w:pPr>
    </w:p>
    <w:p w:rsidR="00284688" w:rsidRPr="0093482B" w:rsidRDefault="00284688">
      <w:pPr>
        <w:autoSpaceDE w:val="0"/>
        <w:autoSpaceDN w:val="0"/>
        <w:spacing w:after="78" w:line="220" w:lineRule="exact"/>
        <w:rPr>
          <w:lang w:val="ru-RU"/>
        </w:rPr>
      </w:pPr>
    </w:p>
    <w:p w:rsidR="00284688" w:rsidRPr="0093482B" w:rsidRDefault="0019024D">
      <w:pPr>
        <w:autoSpaceDE w:val="0"/>
        <w:autoSpaceDN w:val="0"/>
        <w:spacing w:after="0" w:line="230" w:lineRule="auto"/>
        <w:rPr>
          <w:lang w:val="ru-RU"/>
        </w:rPr>
      </w:pPr>
      <w:r w:rsidRPr="0093482B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284688" w:rsidRPr="0093482B" w:rsidRDefault="0019024D">
      <w:pPr>
        <w:tabs>
          <w:tab w:val="left" w:pos="180"/>
        </w:tabs>
        <w:autoSpaceDE w:val="0"/>
        <w:autoSpaceDN w:val="0"/>
        <w:spacing w:before="346" w:after="0" w:line="262" w:lineRule="auto"/>
        <w:ind w:right="864"/>
        <w:rPr>
          <w:lang w:val="ru-RU"/>
        </w:rPr>
      </w:pP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русского языка в 3 классе направлено на достижение обучающимися личностных,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 освоен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ия учебного предмета.</w:t>
      </w:r>
    </w:p>
    <w:p w:rsidR="00284688" w:rsidRPr="0093482B" w:rsidRDefault="0019024D">
      <w:pPr>
        <w:autoSpaceDE w:val="0"/>
        <w:autoSpaceDN w:val="0"/>
        <w:spacing w:before="382" w:after="0" w:line="230" w:lineRule="auto"/>
        <w:rPr>
          <w:lang w:val="ru-RU"/>
        </w:rPr>
      </w:pPr>
      <w:r w:rsidRPr="0093482B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284688" w:rsidRPr="0093482B" w:rsidRDefault="0019024D">
      <w:pPr>
        <w:tabs>
          <w:tab w:val="left" w:pos="180"/>
        </w:tabs>
        <w:autoSpaceDE w:val="0"/>
        <w:autoSpaceDN w:val="0"/>
        <w:spacing w:before="166" w:after="0" w:line="290" w:lineRule="auto"/>
        <w:rPr>
          <w:lang w:val="ru-RU"/>
        </w:rPr>
      </w:pP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«Русский язык» в начальной школе у обучающегося будут сформированы следующие личностные новообразования 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b/>
          <w:color w:val="000000"/>
          <w:sz w:val="24"/>
          <w:lang w:val="ru-RU"/>
        </w:rPr>
        <w:t>гражданско-патриотического воспитания: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осознание своей этнокультурной и российской граждан​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ской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идентичности, понимание роли 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русского языка как государственного языка Российской Федерации и языка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межнацио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нального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общения народов России;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сопричастность к прошлому, настоящему и будущему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сво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​ей страны и родного края, в том числе через обсуждение ситуаций при работе с художес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твенными произведениями;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уважение к своему и другим народам, формируемое в том числе на основе примеров из художественных произведений;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первоначальные представления о человеке как члене об​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щества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, о правах и ответственности, уважении и достоинс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тве человека, о нравственно​этических нормах поведения и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прави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лах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93482B">
        <w:rPr>
          <w:lang w:val="ru-RU"/>
        </w:rPr>
        <w:br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межличностных отношений, в том числе отражённых в художественных произведениях; 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b/>
          <w:color w:val="000000"/>
          <w:sz w:val="24"/>
          <w:lang w:val="ru-RU"/>
        </w:rPr>
        <w:t>духовно-нравственного воспитания: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признание индивидуальности каждого человека с опорой на собственны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й жизненный и читательский опыт;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проявление сопереживания, уважения и доброжелатель​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ности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, в том числе с использованием адекватных языковых средств для выражения своего состояния и чувств;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неприятие любых форм поведения, направленных на причин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ение физического  и  морального вреда  другим  людям (в том числе связанного с использованием недопустимых средств языка); </w:t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b/>
          <w:color w:val="000000"/>
          <w:sz w:val="24"/>
          <w:lang w:val="ru-RU"/>
        </w:rPr>
        <w:t>эстетического воспитания: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уважительное отношение и интерес к художественной культуре, восприимчивость к разным видам искусства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, традициям и творчеству своего и других народов;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стремление к самовыражению в разных видах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художе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ственной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деятельности, в том числе в искусстве слова;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осозна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ние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важности русского языка как средства общения и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самовы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ражения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b/>
          <w:color w:val="000000"/>
          <w:sz w:val="24"/>
          <w:lang w:val="ru-RU"/>
        </w:rPr>
        <w:t>физического воспитания</w:t>
      </w:r>
      <w:r w:rsidRPr="0093482B">
        <w:rPr>
          <w:rFonts w:ascii="Times New Roman" w:eastAsia="Times New Roman" w:hAnsi="Times New Roman"/>
          <w:b/>
          <w:color w:val="000000"/>
          <w:sz w:val="24"/>
          <w:lang w:val="ru-RU"/>
        </w:rPr>
        <w:t>, формирования культуры здоровья и эмоционального благополучия:</w:t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бразования;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—   бережное отношение к физическому и психическому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здо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ровью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, проявляющееся в выборе приемлемых способов речевого самовыражения и соблюдении норм речевого этикета и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пра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​вил общения; 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b/>
          <w:color w:val="000000"/>
          <w:sz w:val="24"/>
          <w:lang w:val="ru-RU"/>
        </w:rPr>
        <w:t>трудового воспитания: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осознание ценности труда в жиз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трудо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​вой деятельности, интерес к различным профессиям,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возника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ющи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й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при обсуждении примеров из художественных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произве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дений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b/>
          <w:color w:val="000000"/>
          <w:sz w:val="24"/>
          <w:lang w:val="ru-RU"/>
        </w:rPr>
        <w:t>экологического воспитания:</w:t>
      </w:r>
    </w:p>
    <w:p w:rsidR="00284688" w:rsidRPr="0093482B" w:rsidRDefault="00284688">
      <w:pPr>
        <w:rPr>
          <w:lang w:val="ru-RU"/>
        </w:rPr>
        <w:sectPr w:rsidR="00284688" w:rsidRPr="0093482B">
          <w:pgSz w:w="11900" w:h="16840"/>
          <w:pgMar w:top="298" w:right="650" w:bottom="42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84688" w:rsidRPr="0093482B" w:rsidRDefault="00284688">
      <w:pPr>
        <w:autoSpaceDE w:val="0"/>
        <w:autoSpaceDN w:val="0"/>
        <w:spacing w:after="78" w:line="220" w:lineRule="exact"/>
        <w:rPr>
          <w:lang w:val="ru-RU"/>
        </w:rPr>
      </w:pPr>
    </w:p>
    <w:p w:rsidR="00284688" w:rsidRPr="0093482B" w:rsidRDefault="0019024D">
      <w:pPr>
        <w:tabs>
          <w:tab w:val="left" w:pos="180"/>
        </w:tabs>
        <w:autoSpaceDE w:val="0"/>
        <w:autoSpaceDN w:val="0"/>
        <w:spacing w:after="0" w:line="286" w:lineRule="auto"/>
        <w:rPr>
          <w:lang w:val="ru-RU"/>
        </w:rPr>
      </w:pP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бережное отношение к природе, формируемое в процессе работы с текстами;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неприятие действий, 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приносящих ей вред; 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b/>
          <w:color w:val="000000"/>
          <w:sz w:val="24"/>
          <w:lang w:val="ru-RU"/>
        </w:rPr>
        <w:t>ценности научного познания: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познавательные интересы, а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ктивность, инициативность, любознательность и самостоятельность в познании, в том числе познавательный интерес к изучению русского языка, актив​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ность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r w:rsidRPr="0093482B">
        <w:rPr>
          <w:lang w:val="ru-RU"/>
        </w:rPr>
        <w:br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самостоятельность в его познании.</w:t>
      </w:r>
    </w:p>
    <w:p w:rsidR="00284688" w:rsidRPr="0093482B" w:rsidRDefault="0019024D">
      <w:pPr>
        <w:autoSpaceDE w:val="0"/>
        <w:autoSpaceDN w:val="0"/>
        <w:spacing w:before="262" w:after="0" w:line="230" w:lineRule="auto"/>
        <w:rPr>
          <w:lang w:val="ru-RU"/>
        </w:rPr>
      </w:pPr>
      <w:r w:rsidRPr="0093482B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284688" w:rsidRPr="0093482B" w:rsidRDefault="0019024D">
      <w:pPr>
        <w:tabs>
          <w:tab w:val="left" w:pos="180"/>
        </w:tabs>
        <w:autoSpaceDE w:val="0"/>
        <w:autoSpaceDN w:val="0"/>
        <w:spacing w:before="168" w:after="0" w:line="262" w:lineRule="auto"/>
        <w:ind w:right="864"/>
        <w:rPr>
          <w:lang w:val="ru-RU"/>
        </w:rPr>
      </w:pP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В результате изучения предмета «Русский яз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ык» в начальной школе у обучающегося будут сформированы следующие </w:t>
      </w:r>
      <w:r w:rsidRPr="0093482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познавательные 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универсальные учебные действия.</w:t>
      </w:r>
    </w:p>
    <w:p w:rsidR="00284688" w:rsidRPr="0093482B" w:rsidRDefault="0019024D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логические действия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сравнивать различные языковые единицы (звуки, слова, предложения, тексты), устанавливать основания для срав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нения языковых единиц (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частеречная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принадлежность,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грамматиче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ский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признак, лексическое значение и др.); устанавливать аналогии языковых единиц;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объединять объекты (языковые единицы) по определённо​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му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признаку;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определять существенный признак д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ля классификации языковых единиц (звуков, частей речи, предложений, текстов); классифицировать языковые единицы;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находить в языковом материале закономерности и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проти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воречия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на основе предложенного учителем алгоритма наблюдения; анализировать алгорит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м действий при работе с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языко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выми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единицами, самостоятельно выделять учебные операции при анализе языковых единиц;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выявлять недостаток информации для решения учебной и практической задачи на основе предложенного алгоритма, фор​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мулировать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запрос на д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ополнительную информацию;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устанавливать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причинно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​следственные связи в ситуациях наблюдения за языковым материалом, делать выводы.</w:t>
      </w:r>
    </w:p>
    <w:p w:rsidR="00284688" w:rsidRPr="0093482B" w:rsidRDefault="0019024D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исследовательские действия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с помощью учителя формулировать цель, планировать из​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менения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языкового объект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а, речевой ситуации;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сравнивать несколько вариантов выполнения задания, выбирать наиболее подходящий (на основе предложенных критериев);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проводить по предложенному плану несложное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лингви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стическое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мини​-исследование, </w:t>
      </w:r>
      <w:r w:rsidRPr="0093482B">
        <w:rPr>
          <w:lang w:val="ru-RU"/>
        </w:rPr>
        <w:br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выполнять по предложенному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плану проектное задание;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формулировать выводы и подкреплять их доказательства​ми на основе результатов </w:t>
      </w:r>
      <w:r w:rsidRPr="0093482B">
        <w:rPr>
          <w:lang w:val="ru-RU"/>
        </w:rPr>
        <w:br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проведённого наблюдения за языковым материалом (классификации, сравнения, исследования); формулировать с помощью учителя вопросы в процессе анали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за предложенного языкового материала;</w:t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прогнозировать возможное развитие процессов, событий и их последствия в аналогичных или сходных ситуациях.</w:t>
      </w:r>
    </w:p>
    <w:p w:rsidR="00284688" w:rsidRPr="0093482B" w:rsidRDefault="0019024D">
      <w:pPr>
        <w:tabs>
          <w:tab w:val="left" w:pos="180"/>
        </w:tabs>
        <w:autoSpaceDE w:val="0"/>
        <w:autoSpaceDN w:val="0"/>
        <w:spacing w:before="70" w:after="0" w:line="286" w:lineRule="auto"/>
        <w:ind w:right="288"/>
        <w:rPr>
          <w:lang w:val="ru-RU"/>
        </w:rPr>
      </w:pP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выбирать источник получения информации: нужный словарь для получения запрашив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аемой информации, для уточнения;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согласно заданному алгоритму находить представленную в явном виде информацию в предложенном источнике: в слова​рях, справочниках;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распознавать достоверную и недостоверную информацию самостоятельно или на основан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ии предложенного учителем способа её проверки (обращаясь к словарям, справочникам, учебнику);</w:t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соблюдать с помощью взрослых (педагогических работни​ков, родителей, законных</w:t>
      </w:r>
    </w:p>
    <w:p w:rsidR="00284688" w:rsidRPr="0093482B" w:rsidRDefault="00284688">
      <w:pPr>
        <w:rPr>
          <w:lang w:val="ru-RU"/>
        </w:rPr>
        <w:sectPr w:rsidR="00284688" w:rsidRPr="0093482B">
          <w:pgSz w:w="11900" w:h="16840"/>
          <w:pgMar w:top="298" w:right="660" w:bottom="452" w:left="666" w:header="720" w:footer="720" w:gutter="0"/>
          <w:cols w:space="720" w:equalWidth="0">
            <w:col w:w="10574" w:space="0"/>
          </w:cols>
          <w:docGrid w:linePitch="360"/>
        </w:sectPr>
      </w:pPr>
    </w:p>
    <w:p w:rsidR="00284688" w:rsidRPr="0093482B" w:rsidRDefault="00284688">
      <w:pPr>
        <w:autoSpaceDE w:val="0"/>
        <w:autoSpaceDN w:val="0"/>
        <w:spacing w:after="66" w:line="220" w:lineRule="exact"/>
        <w:rPr>
          <w:lang w:val="ru-RU"/>
        </w:rPr>
      </w:pPr>
    </w:p>
    <w:p w:rsidR="00284688" w:rsidRPr="0093482B" w:rsidRDefault="0019024D">
      <w:pPr>
        <w:tabs>
          <w:tab w:val="left" w:pos="180"/>
        </w:tabs>
        <w:autoSpaceDE w:val="0"/>
        <w:autoSpaceDN w:val="0"/>
        <w:spacing w:after="0" w:line="283" w:lineRule="auto"/>
        <w:ind w:right="720"/>
        <w:rPr>
          <w:lang w:val="ru-RU"/>
        </w:rPr>
      </w:pP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представит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</w:t>
      </w:r>
      <w:proofErr w:type="gram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);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proofErr w:type="gram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анализировать и создавать текстовую, видео​,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графиче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​скую, звуковую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информацию в соответствии с учебной зада​чей;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понимать лингвистическую информацию, зафиксирован​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ную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в виде таблиц, схем; самостоятельно создавать схемы, таблицы для представления лингвистической информации.</w:t>
      </w:r>
    </w:p>
    <w:p w:rsidR="00284688" w:rsidRPr="0093482B" w:rsidRDefault="0019024D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начальной школе у обучающегося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форми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руются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93482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</w:t>
      </w:r>
      <w:r w:rsidRPr="0093482B">
        <w:rPr>
          <w:lang w:val="ru-RU"/>
        </w:rPr>
        <w:br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универсальные учебные действия 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i/>
          <w:color w:val="000000"/>
          <w:sz w:val="24"/>
          <w:lang w:val="ru-RU"/>
        </w:rPr>
        <w:t>Общение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воспринимать и формулировать суждения, выражать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эмо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ции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в соответствии с целями и условиями общения в знакомой среде;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проя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влять уважительное отношение к собеседнику, со​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блюдать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правила ведения диалоги и дискуссии;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признавать возможность существования разных точек зрения;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корректно и аргументированно высказывать своё  мне​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ние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строить речевое высказывание в с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оответствии с постав​ленной задачей;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создавать устные и письменные тексты (описание, рас​суждение, повествование) в соответствии с речевой ситуацией;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готовить небольшие публичные выступления о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результа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тах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парной и групповой работы, о результат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ах наблюдения, выполненного мини​-исследования, проектного задания;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подбирать иллюстративный материал (рисунки, фото, плакаты) к тексту выступления.</w:t>
      </w:r>
    </w:p>
    <w:p w:rsidR="00284688" w:rsidRPr="0093482B" w:rsidRDefault="0019024D">
      <w:pPr>
        <w:tabs>
          <w:tab w:val="left" w:pos="180"/>
        </w:tabs>
        <w:autoSpaceDE w:val="0"/>
        <w:autoSpaceDN w:val="0"/>
        <w:spacing w:before="190" w:after="0" w:line="262" w:lineRule="auto"/>
        <w:rPr>
          <w:lang w:val="ru-RU"/>
        </w:rPr>
      </w:pP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начальной школе у обучающегося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форми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руются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93482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регулятивные 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универсальные учебные де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йствия.</w:t>
      </w:r>
    </w:p>
    <w:p w:rsidR="00284688" w:rsidRPr="0093482B" w:rsidRDefault="0019024D">
      <w:pPr>
        <w:autoSpaceDE w:val="0"/>
        <w:autoSpaceDN w:val="0"/>
        <w:spacing w:before="70" w:after="0" w:line="271" w:lineRule="auto"/>
        <w:ind w:left="180" w:right="1728"/>
        <w:rPr>
          <w:lang w:val="ru-RU"/>
        </w:rPr>
      </w:pPr>
      <w:proofErr w:type="gramStart"/>
      <w:r w:rsidRPr="0093482B">
        <w:rPr>
          <w:rFonts w:ascii="Times New Roman" w:eastAsia="Times New Roman" w:hAnsi="Times New Roman"/>
          <w:i/>
          <w:color w:val="000000"/>
          <w:sz w:val="24"/>
          <w:lang w:val="ru-RU"/>
        </w:rPr>
        <w:t>Самоорганизация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93482B">
        <w:rPr>
          <w:lang w:val="ru-RU"/>
        </w:rPr>
        <w:br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proofErr w:type="gram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   планировать действия по решению учебной задачи для по​лучения результата;—    выстраивать последовательность выбранных действий.</w:t>
      </w:r>
    </w:p>
    <w:p w:rsidR="00284688" w:rsidRPr="0093482B" w:rsidRDefault="0019024D">
      <w:pPr>
        <w:tabs>
          <w:tab w:val="left" w:pos="180"/>
        </w:tabs>
        <w:autoSpaceDE w:val="0"/>
        <w:autoSpaceDN w:val="0"/>
        <w:spacing w:before="70" w:after="0" w:line="286" w:lineRule="auto"/>
        <w:ind w:right="144"/>
        <w:rPr>
          <w:lang w:val="ru-RU"/>
        </w:rPr>
      </w:pP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i/>
          <w:color w:val="000000"/>
          <w:sz w:val="24"/>
          <w:lang w:val="ru-RU"/>
        </w:rPr>
        <w:t>Самоконтроль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устанавливать причины успеха/неудач учебной деятель​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ности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корректиров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ать свои учебные действия для преодоления речевых и орфографических ошибок;</w:t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соотносить результат деятельности с поставленной учеб​ной задачей по выделению, </w:t>
      </w:r>
      <w:r w:rsidRPr="0093482B">
        <w:rPr>
          <w:lang w:val="ru-RU"/>
        </w:rPr>
        <w:br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характеристике, использованию языковых единиц;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находить ошибку, допущенную при работе с 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языковым материалом, находить </w:t>
      </w:r>
      <w:r w:rsidRPr="0093482B">
        <w:rPr>
          <w:lang w:val="ru-RU"/>
        </w:rPr>
        <w:br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орфографическую и пунктуационную ошибку;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сравнивать результаты своей деятельности и деятельно​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сти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одноклассников, объективно оценивать их по предложен​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ным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критериям.</w:t>
      </w:r>
    </w:p>
    <w:p w:rsidR="00284688" w:rsidRPr="0093482B" w:rsidRDefault="0019024D">
      <w:pPr>
        <w:autoSpaceDE w:val="0"/>
        <w:autoSpaceDN w:val="0"/>
        <w:spacing w:before="262" w:after="0" w:line="230" w:lineRule="auto"/>
        <w:rPr>
          <w:lang w:val="ru-RU"/>
        </w:rPr>
      </w:pPr>
      <w:r w:rsidRPr="0093482B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:rsidR="00284688" w:rsidRPr="0093482B" w:rsidRDefault="0019024D">
      <w:pPr>
        <w:tabs>
          <w:tab w:val="left" w:pos="180"/>
        </w:tabs>
        <w:autoSpaceDE w:val="0"/>
        <w:autoSpaceDN w:val="0"/>
        <w:spacing w:before="118" w:after="0" w:line="286" w:lineRule="auto"/>
        <w:ind w:right="288"/>
        <w:rPr>
          <w:lang w:val="ru-RU"/>
        </w:rPr>
      </w:pP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формулировать краткосрочные и долгосрочные цели (ин​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дивидуальные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с учётом участия в коллективных задачах) в стандартной (типовой) ситуации на основе предложенного учи​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телем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формата планирования, распределения промежуточных шагов и сроков;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приним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проявлять готовность руководить, выполнять поручения, подчиняться, самостоятельно раз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решать конфликты;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ответственно выполнять свою часть работы;</w:t>
      </w:r>
    </w:p>
    <w:p w:rsidR="00284688" w:rsidRPr="0093482B" w:rsidRDefault="00284688">
      <w:pPr>
        <w:rPr>
          <w:lang w:val="ru-RU"/>
        </w:rPr>
        <w:sectPr w:rsidR="00284688" w:rsidRPr="0093482B">
          <w:pgSz w:w="11900" w:h="16840"/>
          <w:pgMar w:top="286" w:right="698" w:bottom="368" w:left="666" w:header="720" w:footer="720" w:gutter="0"/>
          <w:cols w:space="720" w:equalWidth="0">
            <w:col w:w="10536" w:space="0"/>
          </w:cols>
          <w:docGrid w:linePitch="360"/>
        </w:sectPr>
      </w:pPr>
    </w:p>
    <w:p w:rsidR="00284688" w:rsidRPr="0093482B" w:rsidRDefault="00284688">
      <w:pPr>
        <w:autoSpaceDE w:val="0"/>
        <w:autoSpaceDN w:val="0"/>
        <w:spacing w:after="78" w:line="220" w:lineRule="exact"/>
        <w:rPr>
          <w:lang w:val="ru-RU"/>
        </w:rPr>
      </w:pPr>
    </w:p>
    <w:p w:rsidR="00284688" w:rsidRPr="0093482B" w:rsidRDefault="0019024D">
      <w:pPr>
        <w:autoSpaceDE w:val="0"/>
        <w:autoSpaceDN w:val="0"/>
        <w:spacing w:after="0" w:line="262" w:lineRule="auto"/>
        <w:ind w:left="180" w:right="1584"/>
        <w:rPr>
          <w:lang w:val="ru-RU"/>
        </w:rPr>
      </w:pP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оценивать свой вклад в общий </w:t>
      </w:r>
      <w:proofErr w:type="gram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результат;</w:t>
      </w:r>
      <w:r w:rsidRPr="0093482B">
        <w:rPr>
          <w:lang w:val="ru-RU"/>
        </w:rPr>
        <w:br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proofErr w:type="gram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   выполнять совместные проектные задания с опорой на предложенные об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разцы.</w:t>
      </w:r>
    </w:p>
    <w:p w:rsidR="00284688" w:rsidRPr="0093482B" w:rsidRDefault="0019024D">
      <w:pPr>
        <w:autoSpaceDE w:val="0"/>
        <w:autoSpaceDN w:val="0"/>
        <w:spacing w:before="262" w:after="0" w:line="230" w:lineRule="auto"/>
        <w:rPr>
          <w:lang w:val="ru-RU"/>
        </w:rPr>
      </w:pPr>
      <w:r w:rsidRPr="0093482B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284688" w:rsidRPr="0093482B" w:rsidRDefault="0019024D">
      <w:pPr>
        <w:tabs>
          <w:tab w:val="left" w:pos="180"/>
        </w:tabs>
        <w:autoSpaceDE w:val="0"/>
        <w:autoSpaceDN w:val="0"/>
        <w:spacing w:before="166" w:after="0" w:line="290" w:lineRule="auto"/>
        <w:rPr>
          <w:lang w:val="ru-RU"/>
        </w:rPr>
      </w:pP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</w:t>
      </w:r>
      <w:r w:rsidRPr="0093482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третьем классе 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обучающийся научится: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объяснять значение русского языка как государственного языка Российской Федерации;</w:t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характеризовать, сравнивать, классифицировать звуки вне слова и в слове по з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аданным параметрам;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производить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звуко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​буквенный анализ слова (в словах с ор​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фограммами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; без транскрибирования);</w:t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определять функцию разделительных мягкого и твёрдого знаков в словах; устанавливать соотношение звукового и буквенного состава, в том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числе с учётом функций букв </w:t>
      </w:r>
      <w:r w:rsidRPr="0093482B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е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93482B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ё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93482B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ю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93482B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я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, в словах с разделительными </w:t>
      </w:r>
      <w:r w:rsidRPr="0093482B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ь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93482B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ъ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, в словах с непроизносимыми согласными;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различать однокоренные слова и формы одного и того же слова; различать однокоренные слова и слова с омонимичными корнями (без называния т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ермина); различать однокоренные слова и синонимы;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находить в словах с однозначно выделяемыми морфемами окончание, корень, приставку, суффикс;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выявлять случаи употребления синонимов и антонимов; подбирать синонимы и антонимы к словам  разных час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тей речи;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распознавать слова, употреблённые в прямом и переносном значении (простые случаи);</w:t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определять значение слова в тексте;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распознавать имена существительные; определять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грам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матические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признаки имён </w:t>
      </w:r>
      <w:r w:rsidRPr="0093482B">
        <w:rPr>
          <w:lang w:val="ru-RU"/>
        </w:rPr>
        <w:br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существительных: род, число, па​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деж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; склонять в единственном числе имена существительные с ударными окончаниями;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распознавать имена прилагательные; определять грамма​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тические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признаки имён </w:t>
      </w:r>
      <w:r w:rsidRPr="0093482B">
        <w:rPr>
          <w:lang w:val="ru-RU"/>
        </w:rPr>
        <w:br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прилагательных: род, число, падеж; изменять имена прилагательные по падежам, числам, родам (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в единственном числе) в соответствии с падежом, числом и родом имён существительных;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(в про​шедшем времени); изменять глагол по временам (простые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слу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​чаи), в прошедшем времени — по родам;</w:t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распознавать личные местоимения (в начальной форме); использовать личные местоимения для устранения неоправданных повторов в тексте;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различат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ь предлоги и приставки;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определять вид предложения по цели высказывания и по эмоциональной окраске;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находить главные и второстепенные (без деления на виды) члены предложения;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распознавать распространённые и нераспространённые предложения;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находить место </w:t>
      </w:r>
      <w:r w:rsidRPr="0093482B">
        <w:rPr>
          <w:lang w:val="ru-RU"/>
        </w:rPr>
        <w:br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орфограммы в слове и между словами на изученные правила; применять изученные правила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правопи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r w:rsidRPr="0093482B">
        <w:rPr>
          <w:rFonts w:ascii="DejaVu Serif" w:eastAsia="DejaVu Serif" w:hAnsi="DejaVu Serif"/>
          <w:color w:val="000000"/>
          <w:sz w:val="24"/>
          <w:lang w:val="ru-RU"/>
        </w:rPr>
        <w:t>‐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сания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, в том числе непроверяемые гласные и согласные (пере​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чень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слов в орфографическом словаре 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учебника); непроизносимые согласные в корне слова; разделительный твёрдый знак; мягкий знак после шипящих на конце имён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существи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​тельных; </w:t>
      </w:r>
      <w:r w:rsidRPr="0093482B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не 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с глаголами; раздельное написание предлогов со словами;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правильно списывать слова, предложения, тексты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объ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ём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ом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не более 70 слов;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писать под диктовку тексты объёмом не более 65 слов с учётом изученных правил </w:t>
      </w:r>
      <w:r w:rsidRPr="0093482B">
        <w:rPr>
          <w:lang w:val="ru-RU"/>
        </w:rPr>
        <w:br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правописания;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находить и исправлять ошибки на изученные правила, описки;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понимать тексты разных типов, находить в тексте задан​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ную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информа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цию;</w:t>
      </w:r>
    </w:p>
    <w:p w:rsidR="00284688" w:rsidRPr="0093482B" w:rsidRDefault="00284688">
      <w:pPr>
        <w:rPr>
          <w:lang w:val="ru-RU"/>
        </w:rPr>
        <w:sectPr w:rsidR="00284688" w:rsidRPr="0093482B">
          <w:pgSz w:w="11900" w:h="16840"/>
          <w:pgMar w:top="298" w:right="676" w:bottom="452" w:left="666" w:header="720" w:footer="720" w:gutter="0"/>
          <w:cols w:space="720" w:equalWidth="0">
            <w:col w:w="10558" w:space="0"/>
          </w:cols>
          <w:docGrid w:linePitch="360"/>
        </w:sectPr>
      </w:pPr>
    </w:p>
    <w:p w:rsidR="00284688" w:rsidRPr="0093482B" w:rsidRDefault="00284688">
      <w:pPr>
        <w:autoSpaceDE w:val="0"/>
        <w:autoSpaceDN w:val="0"/>
        <w:spacing w:after="78" w:line="220" w:lineRule="exact"/>
        <w:rPr>
          <w:lang w:val="ru-RU"/>
        </w:rPr>
      </w:pPr>
    </w:p>
    <w:p w:rsidR="00284688" w:rsidRPr="0093482B" w:rsidRDefault="0019024D">
      <w:pPr>
        <w:tabs>
          <w:tab w:val="left" w:pos="180"/>
        </w:tabs>
        <w:autoSpaceDE w:val="0"/>
        <w:autoSpaceDN w:val="0"/>
        <w:spacing w:after="0" w:line="288" w:lineRule="auto"/>
        <w:rPr>
          <w:lang w:val="ru-RU"/>
        </w:rPr>
      </w:pP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формулировать простые выводы на основе прочитанной (услышанной) информации устно и письменно (1—2 предложения);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строить устное диалогическое и монологическое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выска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зывание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(3—5 предложений на определённую тему, по наблюдениям) с соблюдением орфоэпических норм, правильной ин​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тонации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; создавать небольшие устные и письменные тексты (2—4 предложения), содержащие пр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иглашение, просьбу,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изви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нение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, благодарность, отказ, с использованием норм речевого этикета;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определять связь предложений в тексте (с помощью личных местоимений, синонимов, союзов </w:t>
      </w:r>
      <w:r w:rsidRPr="0093482B">
        <w:rPr>
          <w:rFonts w:ascii="Times New Roman" w:eastAsia="Times New Roman" w:hAnsi="Times New Roman"/>
          <w:i/>
          <w:color w:val="000000"/>
          <w:sz w:val="24"/>
          <w:lang w:val="ru-RU"/>
        </w:rPr>
        <w:t>и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93482B">
        <w:rPr>
          <w:rFonts w:ascii="Times New Roman" w:eastAsia="Times New Roman" w:hAnsi="Times New Roman"/>
          <w:i/>
          <w:color w:val="000000"/>
          <w:sz w:val="24"/>
          <w:lang w:val="ru-RU"/>
        </w:rPr>
        <w:t>а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93482B">
        <w:rPr>
          <w:rFonts w:ascii="Times New Roman" w:eastAsia="Times New Roman" w:hAnsi="Times New Roman"/>
          <w:i/>
          <w:color w:val="000000"/>
          <w:sz w:val="24"/>
          <w:lang w:val="ru-RU"/>
        </w:rPr>
        <w:t>но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);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определять ключевые слова в тексте;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определять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 тему текста и основную мысль текста;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выявлять части текста (абзацы) и отражать с помощью ключевых слов или предложений их смысловое содержание;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составлять план текста, создавать по нему текст и </w:t>
      </w:r>
      <w:proofErr w:type="spellStart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коррек</w:t>
      </w:r>
      <w:proofErr w:type="spellEnd"/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​тировать текст;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писать подробное изл</w:t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ожение по заданному, коллективно или самостоятельно составленному плану;</w:t>
      </w:r>
      <w:r w:rsidRPr="0093482B">
        <w:rPr>
          <w:lang w:val="ru-RU"/>
        </w:rPr>
        <w:br/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объяснять своими словами значение изученных понятий, использовать изученные понятия;</w:t>
      </w:r>
      <w:r w:rsidRPr="0093482B">
        <w:rPr>
          <w:lang w:val="ru-RU"/>
        </w:rPr>
        <w:tab/>
      </w:r>
      <w:r w:rsidRPr="0093482B">
        <w:rPr>
          <w:rFonts w:ascii="Times New Roman" w:eastAsia="Times New Roman" w:hAnsi="Times New Roman"/>
          <w:color w:val="000000"/>
          <w:sz w:val="24"/>
          <w:lang w:val="ru-RU"/>
        </w:rPr>
        <w:t>—    уточнять значение слова с помощью толкового словаря.</w:t>
      </w:r>
    </w:p>
    <w:p w:rsidR="00284688" w:rsidRPr="0093482B" w:rsidRDefault="00284688">
      <w:pPr>
        <w:rPr>
          <w:lang w:val="ru-RU"/>
        </w:rPr>
        <w:sectPr w:rsidR="00284688" w:rsidRPr="0093482B">
          <w:pgSz w:w="11900" w:h="16840"/>
          <w:pgMar w:top="298" w:right="838" w:bottom="1440" w:left="666" w:header="720" w:footer="720" w:gutter="0"/>
          <w:cols w:space="720" w:equalWidth="0">
            <w:col w:w="10396" w:space="0"/>
          </w:cols>
          <w:docGrid w:linePitch="360"/>
        </w:sectPr>
      </w:pPr>
    </w:p>
    <w:p w:rsidR="00284688" w:rsidRPr="0093482B" w:rsidRDefault="00284688">
      <w:pPr>
        <w:autoSpaceDE w:val="0"/>
        <w:autoSpaceDN w:val="0"/>
        <w:spacing w:after="64" w:line="220" w:lineRule="exact"/>
        <w:rPr>
          <w:lang w:val="ru-RU"/>
        </w:rPr>
      </w:pPr>
    </w:p>
    <w:p w:rsidR="00284688" w:rsidRDefault="0019024D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18"/>
        <w:gridCol w:w="530"/>
        <w:gridCol w:w="1104"/>
        <w:gridCol w:w="1140"/>
        <w:gridCol w:w="804"/>
        <w:gridCol w:w="4936"/>
        <w:gridCol w:w="1020"/>
        <w:gridCol w:w="1382"/>
      </w:tblGrid>
      <w:tr w:rsidR="00284688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4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4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Электронные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(цифровые)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 ресурсы</w:t>
            </w:r>
          </w:p>
        </w:tc>
      </w:tr>
      <w:tr w:rsidR="00284688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688" w:rsidRDefault="00284688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688" w:rsidRDefault="00284688"/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45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688" w:rsidRDefault="00284688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688" w:rsidRDefault="00284688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688" w:rsidRDefault="00284688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688" w:rsidRDefault="00284688"/>
        </w:tc>
      </w:tr>
      <w:tr w:rsidR="00284688" w:rsidRPr="0093482B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Раздел 1. </w:t>
            </w:r>
            <w:r w:rsidRPr="0093482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Сведения о русском языке</w:t>
            </w:r>
          </w:p>
        </w:tc>
      </w:tr>
      <w:tr w:rsidR="00284688" w:rsidRPr="0093482B">
        <w:trPr>
          <w:trHeight w:hRule="exact" w:val="1502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411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Русский язык как государственный язык Российской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Федерации. Знакомство с различными методами познания языка: наблюдение, анализ, 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лингвистический эксперимент</w:t>
            </w:r>
          </w:p>
        </w:tc>
        <w:tc>
          <w:tcPr>
            <w:tcW w:w="5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  <w:tc>
          <w:tcPr>
            <w:tcW w:w="49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Коллективное прочтение статьи 68 Конституции Российской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Федерации: «1. Государственным языком Российской Федерации на всей её территории является русский язык как язык </w:t>
            </w:r>
            <w:r w:rsidRPr="0093482B">
              <w:rPr>
                <w:lang w:val="ru-RU"/>
              </w:rPr>
              <w:br/>
            </w:r>
            <w:proofErr w:type="spell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государствообразующего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народа, входящего в </w:t>
            </w:r>
            <w:proofErr w:type="spell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многона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циональный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союз равноправных народов Российской Феде​рации»;</w:t>
            </w:r>
          </w:p>
        </w:tc>
        <w:tc>
          <w:tcPr>
            <w:tcW w:w="10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93482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284688">
        <w:trPr>
          <w:trHeight w:hRule="exact" w:val="348"/>
        </w:trPr>
        <w:tc>
          <w:tcPr>
            <w:tcW w:w="4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03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</w:tr>
      <w:tr w:rsidR="00284688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Фонетика и графика</w:t>
            </w:r>
          </w:p>
        </w:tc>
      </w:tr>
      <w:tr w:rsidR="00284688" w:rsidRPr="0093482B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Повторение: звуки русского языка: гласный/согласный, гласный ударный/безударный, согласный твёрдый/мягкий, парный/непарный, согласный глухой/звонкий,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парный/непарный; функции разделительных мягкого и твёрдого знаков, условия испол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ьзования на письме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разделительных мягкого и твёрдого знаков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определить существенный признак для </w:t>
            </w:r>
            <w:proofErr w:type="spell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класси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фикации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звуков;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задания, связанного с </w:t>
            </w:r>
            <w:proofErr w:type="spell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яснением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различий в </w:t>
            </w:r>
            <w:proofErr w:type="spell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звуко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​буквенном составе слов с разделительными ь и ъ, в словах с непроизносимыми </w:t>
            </w:r>
            <w:proofErr w:type="spell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соглас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ными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93482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284688" w:rsidRPr="0093482B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Соотношение звукового и буквенного состава в словах с разделительными </w:t>
            </w:r>
            <w:r w:rsidRPr="0093482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ь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</w:t>
            </w:r>
            <w:r w:rsidRPr="0093482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ъ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в словах с непроизносимыми согласными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определение соотношения количества звуков и букв в предложенном наборе слов, заполнение таблицы с тремя колонками: 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количество звуков равно количеству букв, количество звуков меньше количества букв, количество звуков больше количества букв;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93482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284688" w:rsidRPr="0093482B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 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алфавита при работе со словарями, справочниками, каталогами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 при изучении всех разделов курса, связанная с применением знания алфавита при работе со словарями,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справочниками;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учебнику </w:t>
            </w:r>
            <w:r w:rsidRPr="0093482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284688">
        <w:trPr>
          <w:trHeight w:hRule="exact" w:val="348"/>
        </w:trPr>
        <w:tc>
          <w:tcPr>
            <w:tcW w:w="4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0386" w:type="dxa"/>
            <w:gridSpan w:val="6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</w:tr>
      <w:tr w:rsidR="00284688">
        <w:trPr>
          <w:trHeight w:hRule="exact" w:val="350"/>
        </w:trPr>
        <w:tc>
          <w:tcPr>
            <w:tcW w:w="15502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3.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Лексика</w:t>
            </w:r>
          </w:p>
        </w:tc>
      </w:tr>
      <w:tr w:rsidR="00284688" w:rsidRPr="0093482B">
        <w:trPr>
          <w:trHeight w:hRule="exact" w:val="148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Повторение: лексическое значение слова.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 учителя «Способы толкования лексического </w:t>
            </w:r>
            <w:proofErr w:type="spell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значе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ния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слова»;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93482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</w:tbl>
    <w:p w:rsidR="00284688" w:rsidRPr="0093482B" w:rsidRDefault="00284688">
      <w:pPr>
        <w:autoSpaceDE w:val="0"/>
        <w:autoSpaceDN w:val="0"/>
        <w:spacing w:after="0" w:line="14" w:lineRule="exact"/>
        <w:rPr>
          <w:lang w:val="ru-RU"/>
        </w:rPr>
      </w:pPr>
    </w:p>
    <w:p w:rsidR="00284688" w:rsidRPr="0093482B" w:rsidRDefault="00284688">
      <w:pPr>
        <w:rPr>
          <w:lang w:val="ru-RU"/>
        </w:rPr>
        <w:sectPr w:rsidR="00284688" w:rsidRPr="0093482B">
          <w:pgSz w:w="16840" w:h="11900"/>
          <w:pgMar w:top="282" w:right="640" w:bottom="3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84688" w:rsidRPr="0093482B" w:rsidRDefault="00284688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18"/>
        <w:gridCol w:w="530"/>
        <w:gridCol w:w="1104"/>
        <w:gridCol w:w="1140"/>
        <w:gridCol w:w="804"/>
        <w:gridCol w:w="4936"/>
        <w:gridCol w:w="1020"/>
        <w:gridCol w:w="1382"/>
      </w:tblGrid>
      <w:tr w:rsidR="00284688" w:rsidRPr="0093482B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Прямое и переносное значение слова (ознакомление).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заданий, направленных на развитие умения анализировать употребление в тексте слов в прямом и переносном значении;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парах: нахождение в тексте слов в переносном значении;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учебнику </w:t>
            </w:r>
            <w:r w:rsidRPr="0093482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284688" w:rsidRPr="0093482B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Устаревшие слова (ознакомление)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«По каким причинам слова выходят из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употребления?», высказывание предположений с последую​</w:t>
            </w:r>
            <w:proofErr w:type="spell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щим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сопоставлением предположений с 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информацией в учеб​</w:t>
            </w:r>
            <w:proofErr w:type="spell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нике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Контрольная работа;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Диктант;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93482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284688">
        <w:trPr>
          <w:trHeight w:hRule="exact" w:val="348"/>
        </w:trPr>
        <w:tc>
          <w:tcPr>
            <w:tcW w:w="4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03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</w:tr>
      <w:tr w:rsidR="00284688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4.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Состав слова (морфемика)</w:t>
            </w:r>
          </w:p>
        </w:tc>
      </w:tr>
      <w:tr w:rsidR="00284688" w:rsidRPr="0093482B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Повторение: корень как обязательная часть слова;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однокоренные (родственные) слова; признаки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однокоренных (родственных) слов; различение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однокоренных слов и синонимов, однокоренных слов и слов с омонимичными корнями; выделение в словах корня (простые слу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чаи); окончание как изменяемая часть слова.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«Чем похожи родственные слова, чем они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различаются? Как найти корень слова?»;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группами родственных слов, поиск для каждой группы 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слова, с помощью которого можно объяснить значение родственных слов;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Упражнение: выделение корня в предложенных словах с опорой на алгоритм выделения корня;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93482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284688" w:rsidRPr="0093482B">
        <w:trPr>
          <w:trHeight w:hRule="exact" w:val="2268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411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4" w:after="0" w:line="245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Однокоренные слова и формы одного и того же слова. Корень, приставка, суффикс — значимые части слова.</w:t>
            </w:r>
          </w:p>
          <w:p w:rsidR="00284688" w:rsidRDefault="0019024D">
            <w:pPr>
              <w:autoSpaceDE w:val="0"/>
              <w:autoSpaceDN w:val="0"/>
              <w:spacing w:before="20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Нулевое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окончание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ознакомление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)</w:t>
            </w:r>
          </w:p>
        </w:tc>
        <w:tc>
          <w:tcPr>
            <w:tcW w:w="5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4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  <w:tc>
          <w:tcPr>
            <w:tcW w:w="49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4" w:after="0" w:line="254" w:lineRule="auto"/>
              <w:ind w:left="7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по построению схемы, отражающей различие род​</w:t>
            </w:r>
            <w:proofErr w:type="spell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ственных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слов 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 форм одного и того же слова с учётом двух позиций: значение и состав слова (обсудить разные способы передачи на схеме идеи о полном совпадении значения у форм слова и сходстве основного значения, но не полной </w:t>
            </w:r>
            <w:proofErr w:type="spell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тож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дественности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значения родственных слов; р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азличие только в окончаниях между формами слов и различия в составе слова у родственных слов — появление приставок,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суффиксов);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Объяснение роли и значения суффиксов/приставок;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анализ текста с установкой на поиск в нём слов с заданными 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приставками/суффиксами;</w:t>
            </w:r>
          </w:p>
        </w:tc>
        <w:tc>
          <w:tcPr>
            <w:tcW w:w="10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4" w:after="0" w:line="254" w:lineRule="auto"/>
              <w:ind w:left="7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Контрольная работа;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Диктант;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4" w:after="0" w:line="252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93482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284688">
        <w:trPr>
          <w:trHeight w:hRule="exact" w:val="348"/>
        </w:trPr>
        <w:tc>
          <w:tcPr>
            <w:tcW w:w="4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03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</w:tr>
      <w:tr w:rsidR="00284688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5.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Морфология</w:t>
            </w:r>
          </w:p>
        </w:tc>
      </w:tr>
      <w:tr w:rsidR="00284688" w:rsidRPr="0093482B">
        <w:trPr>
          <w:trHeight w:hRule="exact" w:val="148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Части речи.</w:t>
            </w:r>
          </w:p>
          <w:p w:rsidR="00284688" w:rsidRPr="0093482B" w:rsidRDefault="0019024D">
            <w:pPr>
              <w:autoSpaceDE w:val="0"/>
              <w:autoSpaceDN w:val="0"/>
              <w:spacing w:before="20" w:after="0" w:line="245" w:lineRule="auto"/>
              <w:ind w:left="72" w:right="720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Имя существительное: общее значение, вопросы, употребление в речи.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«По каким признакам мы распределяем слова по частям речи?»;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по результатам диалога таблицы «Части речи», по горизонтали в строках таблицы отражены 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следующие </w:t>
            </w:r>
            <w:proofErr w:type="spellStart"/>
            <w:proofErr w:type="gram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параметры:«</w:t>
            </w:r>
            <w:proofErr w:type="gram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Значение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», «Вопросы», «Какие признаки не изменяются», «какие признаки </w:t>
            </w:r>
            <w:proofErr w:type="spell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изменя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ются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93482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</w:tbl>
    <w:p w:rsidR="00284688" w:rsidRPr="0093482B" w:rsidRDefault="00284688">
      <w:pPr>
        <w:autoSpaceDE w:val="0"/>
        <w:autoSpaceDN w:val="0"/>
        <w:spacing w:after="0" w:line="14" w:lineRule="exact"/>
        <w:rPr>
          <w:lang w:val="ru-RU"/>
        </w:rPr>
      </w:pPr>
    </w:p>
    <w:p w:rsidR="00284688" w:rsidRPr="0093482B" w:rsidRDefault="00284688">
      <w:pPr>
        <w:rPr>
          <w:lang w:val="ru-RU"/>
        </w:rPr>
        <w:sectPr w:rsidR="00284688" w:rsidRPr="0093482B">
          <w:pgSz w:w="16840" w:h="11900"/>
          <w:pgMar w:top="284" w:right="640" w:bottom="82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84688" w:rsidRPr="0093482B" w:rsidRDefault="00284688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18"/>
        <w:gridCol w:w="530"/>
        <w:gridCol w:w="1104"/>
        <w:gridCol w:w="1140"/>
        <w:gridCol w:w="804"/>
        <w:gridCol w:w="4936"/>
        <w:gridCol w:w="1020"/>
        <w:gridCol w:w="1382"/>
      </w:tblGrid>
      <w:tr w:rsidR="00284688" w:rsidRPr="0093482B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Имена существительные единственного и множественного числа.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объединение имён существительных в группы по определённому признаку 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(например, род или число);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93482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284688" w:rsidRPr="0093482B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5.3.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Имена существительные мужского, женского и среднего рода.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45" w:lineRule="auto"/>
              <w:ind w:left="72" w:right="864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работа: изменение имён существительных по указанному признаку;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93482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284688" w:rsidRPr="0093482B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5.4.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50" w:lineRule="auto"/>
              <w:ind w:left="72" w:right="144"/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Падеж имён существительных. Определение падежа, в 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котором употреблено имя существительное.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Изменение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имён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существительных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падежам и числам (склонение)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6" w:after="0" w:line="250" w:lineRule="auto"/>
              <w:ind w:left="72" w:right="720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парах: нахождение у группы имён существительных грамматического признака, который объединяет эти имена существительные в группу;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93482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284688" w:rsidRPr="0093482B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5.5.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Имена существительные 1, 2, 3-го склонения.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2" w:lineRule="auto"/>
              <w:ind w:left="72" w:right="43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изменение имён существительных по указанному признаку;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нахождение в ряду имён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существительных такого слова, которое по какому​-то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грамматическому признаку отличается от остальных слов в ряду;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Контрольная работа;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Диктант;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Электронное приложени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 к учебнику </w:t>
            </w:r>
            <w:r w:rsidRPr="0093482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284688" w:rsidRPr="0093482B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5.6.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6" w:after="0" w:line="245" w:lineRule="auto"/>
              <w:ind w:left="72" w:right="115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Имена существительные одушевлённые и неодушевлённые.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«По каким признакам мы распределяем слова по частям речи?»;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по результатам диалога таблицы «Части речи», по 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горизонтали в строках таблицы отражены следующие </w:t>
            </w:r>
            <w:proofErr w:type="spellStart"/>
            <w:proofErr w:type="gram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параметры:«</w:t>
            </w:r>
            <w:proofErr w:type="gram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Значение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», «Вопросы», «Какие признаки не изменяются», «какие признаки </w:t>
            </w:r>
            <w:proofErr w:type="spell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изменя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ются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93482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284688" w:rsidRPr="0093482B">
        <w:trPr>
          <w:trHeight w:hRule="exact" w:val="15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5.7.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Имя прилагательное: общее значение, вопросы, употребление в речи.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Наблюдение за грамматическими признаками имён суще​</w:t>
            </w:r>
            <w:proofErr w:type="spell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ствительных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соотнесение сделанных выводов с </w:t>
            </w:r>
            <w:proofErr w:type="spell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информаци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 ей в учебнике;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учебнику </w:t>
            </w:r>
            <w:r w:rsidRPr="0093482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284688" w:rsidRPr="0093482B">
        <w:trPr>
          <w:trHeight w:hRule="exact" w:val="148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5.8.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Зависимость формы имени прилагательного от формы имени существительного. Изменение имён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прилагательных по родам, числам и падежам (кроме имён прилагательных на </w:t>
            </w:r>
            <w:r w:rsidRPr="0093482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 w:rsidRPr="0093482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ий</w:t>
            </w:r>
            <w:proofErr w:type="spellEnd"/>
            <w:r w:rsidRPr="0093482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, -</w:t>
            </w:r>
            <w:proofErr w:type="spellStart"/>
            <w:r w:rsidRPr="0093482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ов</w:t>
            </w:r>
            <w:proofErr w:type="spellEnd"/>
            <w:r w:rsidRPr="0093482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, -ин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6" w:after="0" w:line="245" w:lineRule="auto"/>
              <w:ind w:left="72" w:right="100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Комментированное выполнение задания на нахождение грамматических признаков имён прилагательных;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93482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</w:tbl>
    <w:p w:rsidR="00284688" w:rsidRPr="0093482B" w:rsidRDefault="00284688">
      <w:pPr>
        <w:autoSpaceDE w:val="0"/>
        <w:autoSpaceDN w:val="0"/>
        <w:spacing w:after="0" w:line="14" w:lineRule="exact"/>
        <w:rPr>
          <w:lang w:val="ru-RU"/>
        </w:rPr>
      </w:pPr>
    </w:p>
    <w:p w:rsidR="00284688" w:rsidRPr="0093482B" w:rsidRDefault="00284688">
      <w:pPr>
        <w:rPr>
          <w:lang w:val="ru-RU"/>
        </w:rPr>
        <w:sectPr w:rsidR="00284688" w:rsidRPr="0093482B">
          <w:pgSz w:w="16840" w:h="11900"/>
          <w:pgMar w:top="284" w:right="640" w:bottom="36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84688" w:rsidRPr="0093482B" w:rsidRDefault="00284688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18"/>
        <w:gridCol w:w="530"/>
        <w:gridCol w:w="1104"/>
        <w:gridCol w:w="1140"/>
        <w:gridCol w:w="804"/>
        <w:gridCol w:w="4936"/>
        <w:gridCol w:w="1020"/>
        <w:gridCol w:w="1382"/>
      </w:tblGrid>
      <w:tr w:rsidR="00284688" w:rsidRPr="0093482B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5.9.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Склонение имён прилагательных.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соотнесением формы имени прилагательного с формой 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имени существительного, формулирование вывода по результатам наблюдения, соотнесение собственных выводов с информацией в учебнике;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Контрольная работа;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Диктант;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93482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hool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284688" w:rsidRPr="0093482B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5.10.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Местоимение (общее представление).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45" w:lineRule="auto"/>
              <w:ind w:left="72" w:right="100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Комментированное выполнение задания на нахождение грамматических признаков имён прилагательных;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93482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284688" w:rsidRPr="0093482B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5.11.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Личные местоимения, их </w:t>
            </w:r>
            <w:proofErr w:type="spell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употреб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ление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в речи.</w:t>
            </w:r>
          </w:p>
          <w:p w:rsidR="00284688" w:rsidRPr="0093482B" w:rsidRDefault="0019024D">
            <w:pPr>
              <w:autoSpaceDE w:val="0"/>
              <w:autoSpaceDN w:val="0"/>
              <w:spacing w:before="18" w:after="0" w:line="245" w:lineRule="auto"/>
              <w:ind w:left="72" w:right="43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 личных местоимений для устранения неоправданных повторов в тексте.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ролью местоимений в тексте;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работа: корректировка текста, заключающая​</w:t>
            </w:r>
            <w:proofErr w:type="spell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ся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в замене повторяющихся в тексте имён существительных соответствующими местоимениями;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93482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284688" w:rsidRPr="0093482B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.12.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Глагол: общее значение, вопросы, употребление в речи.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группах: определение уместности употребления местоимений в тексте, обнаружение речевых ошибок, связанных с неудачным употреблением местоимений;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93482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284688" w:rsidRPr="0093482B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5.13.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Неопределённая форма глагола.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грамматическими признаками глаголов (число, время, род в прошедшем времени), формулирование выводов по результатам 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наблюдений, соотнесение </w:t>
            </w:r>
            <w:proofErr w:type="spell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собствен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ных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выводов с информацией в учебнике;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Контрольная работа;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Диктант;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93482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284688" w:rsidRPr="0093482B">
        <w:trPr>
          <w:trHeight w:hRule="exact" w:val="15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5.14.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Настоящее, будущее, прошедшее время 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глаголов.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правильности соотнесения глаголов и </w:t>
            </w:r>
            <w:proofErr w:type="spell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граммати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ческих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характеристик (из числа изученных);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93482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284688" w:rsidRPr="0093482B">
        <w:trPr>
          <w:trHeight w:hRule="exact" w:val="148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5.15.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Изменение глаголов по временам, числам. Род глаголов в прошедшем времени.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Творческая работа: трансформировать текст, изменяя время глагола;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93482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</w:tbl>
    <w:p w:rsidR="00284688" w:rsidRPr="0093482B" w:rsidRDefault="00284688">
      <w:pPr>
        <w:autoSpaceDE w:val="0"/>
        <w:autoSpaceDN w:val="0"/>
        <w:spacing w:after="0" w:line="14" w:lineRule="exact"/>
        <w:rPr>
          <w:lang w:val="ru-RU"/>
        </w:rPr>
      </w:pPr>
    </w:p>
    <w:p w:rsidR="00284688" w:rsidRPr="0093482B" w:rsidRDefault="00284688">
      <w:pPr>
        <w:rPr>
          <w:lang w:val="ru-RU"/>
        </w:rPr>
        <w:sectPr w:rsidR="00284688" w:rsidRPr="0093482B">
          <w:pgSz w:w="16840" w:h="11900"/>
          <w:pgMar w:top="284" w:right="640" w:bottom="35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84688" w:rsidRPr="0093482B" w:rsidRDefault="00284688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18"/>
        <w:gridCol w:w="530"/>
        <w:gridCol w:w="1104"/>
        <w:gridCol w:w="1140"/>
        <w:gridCol w:w="804"/>
        <w:gridCol w:w="4936"/>
        <w:gridCol w:w="1020"/>
        <w:gridCol w:w="1382"/>
      </w:tblGrid>
      <w:tr w:rsidR="00284688" w:rsidRPr="0093482B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5.16.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Частица </w:t>
            </w:r>
            <w:r>
              <w:rPr>
                <w:rFonts w:ascii="Times New Roman" w:eastAsia="Times New Roman" w:hAnsi="Times New Roman"/>
                <w:i/>
                <w:color w:val="000000"/>
                <w:w w:val="97"/>
                <w:sz w:val="16"/>
              </w:rPr>
              <w:t>не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, её значение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Наблюдение за грамматическими признаками имён суще​</w:t>
            </w:r>
            <w:proofErr w:type="spell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ствительных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соотнесение сделанных выводов с </w:t>
            </w:r>
            <w:proofErr w:type="spell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информаци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 ей в учебнике;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Контрольная работа;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Диктант;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93482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284688">
        <w:trPr>
          <w:trHeight w:hRule="exact" w:val="348"/>
        </w:trPr>
        <w:tc>
          <w:tcPr>
            <w:tcW w:w="4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42</w:t>
            </w:r>
          </w:p>
        </w:tc>
        <w:tc>
          <w:tcPr>
            <w:tcW w:w="103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</w:tr>
      <w:tr w:rsidR="00284688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6.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Синтаксис</w:t>
            </w:r>
          </w:p>
        </w:tc>
      </w:tr>
      <w:tr w:rsidR="00284688" w:rsidRPr="0093482B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Предложение. Установление при помощи смысловых (синтаксических) вопросов связи между словами в предложении.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задания: выписать из предложения пары слов, от одного из которых к другому можно задать смысловой 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(синтаксический) вопрос;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93482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284688" w:rsidRPr="0093482B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6.2.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Главные члены предложения — подлежащее и сказуемое.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Совместное составление алгоритма нахождения главных членов предложения;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Упражнения на нахождение подлежащих и сказуемых;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93482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284688" w:rsidRPr="0093482B">
        <w:trPr>
          <w:trHeight w:hRule="exact" w:val="1500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6.3.</w:t>
            </w:r>
          </w:p>
        </w:tc>
        <w:tc>
          <w:tcPr>
            <w:tcW w:w="411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4" w:after="0" w:line="245" w:lineRule="auto"/>
              <w:ind w:left="72" w:right="43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Второстепенные члены предложения (без деления на виды).</w:t>
            </w:r>
          </w:p>
        </w:tc>
        <w:tc>
          <w:tcPr>
            <w:tcW w:w="5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4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  <w:tc>
          <w:tcPr>
            <w:tcW w:w="49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4" w:after="0" w:line="252" w:lineRule="auto"/>
              <w:ind w:left="72" w:right="144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Проверочная работа, направленная на проверку ориентации в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изученных понятиях: подлежащее, сказуемое, </w:t>
            </w:r>
            <w:proofErr w:type="spell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второсте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​пенные члены предложения, умения соотносить понятие с его краткой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характеристикой, объяснять своими словами значение изученных понятий;</w:t>
            </w:r>
          </w:p>
        </w:tc>
        <w:tc>
          <w:tcPr>
            <w:tcW w:w="10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4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4" w:after="0" w:line="252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93482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284688" w:rsidRPr="0093482B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6.4.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Предложения распространённые и нераспространённые.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Комментированное выполнение задания: выписать из предложения пары слов, от одного из которых к другому можно задать смысловой (синтаксический) вопрос;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93482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ction</w:t>
            </w:r>
          </w:p>
        </w:tc>
      </w:tr>
      <w:tr w:rsidR="00284688" w:rsidRPr="0093482B">
        <w:trPr>
          <w:trHeight w:hRule="exact" w:val="16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6.5.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однородными членами предложения с союзами </w:t>
            </w:r>
            <w:r w:rsidRPr="0093482B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и, а, но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без союзов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предложениями с однородными членами;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Объяснение выбора нужного союза в предложении с </w:t>
            </w:r>
            <w:proofErr w:type="spell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однород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ными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членами;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Контрольная работа;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Диктант;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93482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284688">
        <w:trPr>
          <w:trHeight w:hRule="exact" w:val="348"/>
        </w:trPr>
        <w:tc>
          <w:tcPr>
            <w:tcW w:w="4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</w:t>
            </w:r>
          </w:p>
        </w:tc>
        <w:tc>
          <w:tcPr>
            <w:tcW w:w="103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</w:tr>
      <w:tr w:rsidR="00284688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7.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Орфография и пунктуация</w:t>
            </w:r>
          </w:p>
        </w:tc>
      </w:tr>
    </w:tbl>
    <w:p w:rsidR="00284688" w:rsidRDefault="00284688">
      <w:pPr>
        <w:autoSpaceDE w:val="0"/>
        <w:autoSpaceDN w:val="0"/>
        <w:spacing w:after="0" w:line="14" w:lineRule="exact"/>
      </w:pPr>
    </w:p>
    <w:p w:rsidR="00284688" w:rsidRDefault="00284688">
      <w:pPr>
        <w:sectPr w:rsidR="00284688">
          <w:pgSz w:w="16840" w:h="11900"/>
          <w:pgMar w:top="284" w:right="640" w:bottom="37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84688" w:rsidRDefault="00284688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18"/>
        <w:gridCol w:w="530"/>
        <w:gridCol w:w="1104"/>
        <w:gridCol w:w="1140"/>
        <w:gridCol w:w="804"/>
        <w:gridCol w:w="4936"/>
        <w:gridCol w:w="1020"/>
        <w:gridCol w:w="1382"/>
      </w:tblGrid>
      <w:tr w:rsidR="00284688" w:rsidRPr="0093482B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7.1.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Повторение правил правописания, изученных в 1 и 2 классах.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алгоритмов </w:t>
            </w:r>
            <w:proofErr w:type="gram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применения</w:t>
            </w:r>
            <w:proofErr w:type="gram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изучаемых в данном классе 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орфографических правил, следование составленным алгоритмам;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Контрольная работа;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Диктант;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93482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284688" w:rsidRPr="0093482B">
        <w:trPr>
          <w:trHeight w:hRule="exact" w:val="18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7.2.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Формирование орфографической зоркости: осознание места возможного возникновения орфографической ошибки, использование различных способов решения орфографической задачи в зависимости от места орфограммы в слове</w:t>
            </w:r>
            <w:proofErr w:type="gram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 .</w:t>
            </w:r>
            <w:proofErr w:type="gram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алгоритмов </w:t>
            </w:r>
            <w:proofErr w:type="gram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применения</w:t>
            </w:r>
            <w:proofErr w:type="gram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изучаемых в данном классе орфографических правил, следование составленным алгоритмам; Работа в парах: группировка слов по месту орфограммы;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группировка слов по типу орфограммы;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группах: группир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овка слов, написание которых можно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объяснить изученными правилами, и слов, написание которых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изученными правилами объяснить нельзя;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Комментированное выполнение анализа текста на наличие в нём слов с определённой орфограммой;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93482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284688" w:rsidRPr="0093482B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7.3.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50" w:lineRule="auto"/>
              <w:ind w:left="72" w:right="432"/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 орфографического словаря для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определения (уточнения) написания слова.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самоконтроль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проверке собственных 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предложенных текстов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«Как планировать свои действия по </w:t>
            </w:r>
            <w:proofErr w:type="spell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реше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нию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орфографической задачи?», по результатам диалога актуализация последовательности действий по проверке изученных орфограмм; Создание ситуации выбора для оценки своих возможностей при выборе упражнени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й на закрепление орфографического материала;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Контрольная работа;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Диктант;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93482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284688" w:rsidRPr="0093482B">
        <w:trPr>
          <w:trHeight w:hRule="exact" w:val="265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7.4.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4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Ознакомление с правилами правописания и их </w:t>
            </w:r>
            <w:r w:rsidRPr="0093482B">
              <w:rPr>
                <w:lang w:val="ru-RU"/>
              </w:rPr>
              <w:br/>
            </w:r>
            <w:proofErr w:type="gram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применение: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gram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разделительный твёрдый знак;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непроизносимые согласные в корне слова;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 мягкий знак после шипящих на конце имён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существительных;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безударные гласные в падежных окончаниях имён существительных (на уровне наблюдения);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раздельное написание предлогов с ли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чными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местоимениями;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непроверяемые гласные и согласные (перечень слов в орфографическом словаре учебника);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раздельное написание частицы не с глаголами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Создание ситуации выбора для оценки своих возможностей при 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выборе упражнений на закрепление орфографического материала; Проблемная ситуация, требующая использования дополни​тельных источников информации: уточнение написания слов по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орфографическому словарю (в том числе на электрон​ном носителе); Проектное задание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 создание собственных текстов с мак​</w:t>
            </w:r>
            <w:proofErr w:type="spell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симальным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количеством включённых в них словарных слов;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Контрольная работа;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Диктант;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93482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284688">
        <w:trPr>
          <w:trHeight w:hRule="exact" w:val="348"/>
        </w:trPr>
        <w:tc>
          <w:tcPr>
            <w:tcW w:w="4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50</w:t>
            </w:r>
          </w:p>
        </w:tc>
        <w:tc>
          <w:tcPr>
            <w:tcW w:w="103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</w:tr>
      <w:tr w:rsidR="00284688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8.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Развитие речи</w:t>
            </w:r>
          </w:p>
        </w:tc>
      </w:tr>
      <w:tr w:rsidR="00284688" w:rsidRPr="0093482B">
        <w:trPr>
          <w:trHeight w:hRule="exact" w:val="18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8.1.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Нормы речевого этикета: устное и письменное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приглашение, просьба, извинение, благодарность, отказ и др.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«Чем различаются тема текста и основная мысль 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текста? Как определить тему текста? Как определить основную мысль текста?»;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Комментированное выполнение задания на определение темы и основной мысли предложенных текстов;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462" w:after="0" w:line="252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93482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</w:tbl>
    <w:p w:rsidR="00284688" w:rsidRPr="0093482B" w:rsidRDefault="00284688">
      <w:pPr>
        <w:autoSpaceDE w:val="0"/>
        <w:autoSpaceDN w:val="0"/>
        <w:spacing w:after="0" w:line="14" w:lineRule="exact"/>
        <w:rPr>
          <w:lang w:val="ru-RU"/>
        </w:rPr>
      </w:pPr>
    </w:p>
    <w:p w:rsidR="00284688" w:rsidRPr="0093482B" w:rsidRDefault="00284688">
      <w:pPr>
        <w:rPr>
          <w:lang w:val="ru-RU"/>
        </w:rPr>
        <w:sectPr w:rsidR="00284688" w:rsidRPr="0093482B">
          <w:pgSz w:w="16840" w:h="11900"/>
          <w:pgMar w:top="284" w:right="640" w:bottom="59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84688" w:rsidRPr="0093482B" w:rsidRDefault="00284688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18"/>
        <w:gridCol w:w="530"/>
        <w:gridCol w:w="1104"/>
        <w:gridCol w:w="1140"/>
        <w:gridCol w:w="804"/>
        <w:gridCol w:w="4936"/>
        <w:gridCol w:w="1020"/>
        <w:gridCol w:w="1382"/>
      </w:tblGrid>
      <w:tr w:rsidR="00284688" w:rsidRPr="0093482B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8.2.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Соблюдение норм речевого этикета и орфоэпических норм в ситуациях учебного и бытового общения.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собственной речевой культуры </w:t>
            </w:r>
            <w:proofErr w:type="gram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 время</w:t>
            </w:r>
            <w:proofErr w:type="gram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обще​</w:t>
            </w:r>
            <w:proofErr w:type="spell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ния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Творческие работы: создание с использованием норм речевого этикета небольших устных и письменных текстов, содержа​</w:t>
            </w:r>
            <w:proofErr w:type="spell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щих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приглашение/просьбу/извинение/благодарность/отказ;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93482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284688" w:rsidRPr="0093482B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8.3.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Особенности речевого этикета в условиях общения с людьми, плохо владеющими русским языком.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Творческие работы: создание с использованием норм речевого этикета 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небольших устных и письменных текстов, содержа​</w:t>
            </w:r>
            <w:proofErr w:type="spell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щих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приглашение/просьбу/извинение/благодарность/отказ;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Контрольная работа;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Диктант;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93482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284688" w:rsidRPr="0093482B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8.4.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Формулировка и аргументирование собственного мнения в диалоге и дискуссии. Умение договариваться и приходить к общему решению в совместной деятельности. Умение контролировать (устно координировать) действия при проведении парной и групповой работы.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собственной речевой культуры </w:t>
            </w:r>
            <w:proofErr w:type="gram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 время</w:t>
            </w:r>
            <w:proofErr w:type="gram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обще​</w:t>
            </w:r>
            <w:proofErr w:type="spell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ния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Запись собственного выступления с последующим </w:t>
            </w:r>
            <w:proofErr w:type="spell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самоана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лизом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Ролевая игра «Наблюдатели», цель игры — оценка </w:t>
            </w:r>
            <w:proofErr w:type="spell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правиль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ности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выбора языковых и неязыковых средств устного общения на уроке и на перемен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ах, в конце учебного дня подведение итогов игры;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93482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284688" w:rsidRPr="0093482B">
        <w:trPr>
          <w:trHeight w:hRule="exact" w:val="15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8.5.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Повторение и продолжение работы с текстом, начатой во 2 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классе: признаки текста, тема текста, основная мысль текста, заголовок, корректирование текстов с нарушенным порядком предложений и абзацев.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«Чем различаются тема текста и основная мысль 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текста? Как определить тему текста? Как определить основную мысль текста?»;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Комментированное выполнение задания на определение темы и основной мысли предложенных текстов;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93482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284688" w:rsidRPr="0093482B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8.6.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 текста. Составление плана текста, написание текста по заданному плану. Связь предложений в тексте с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помощью личных местоимений, синонимов, союзов </w:t>
            </w:r>
            <w:r w:rsidRPr="0093482B">
              <w:rPr>
                <w:rFonts w:ascii="Times New Roman" w:eastAsia="Times New Roman" w:hAnsi="Times New Roman"/>
                <w:i/>
                <w:color w:val="000000"/>
                <w:w w:val="97"/>
                <w:sz w:val="16"/>
                <w:lang w:val="ru-RU"/>
              </w:rPr>
              <w:t>и, а, но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6" w:after="0" w:line="245" w:lineRule="auto"/>
              <w:ind w:left="72" w:right="864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Совместное составление плана текста;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плана предложенного текста;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Контрольная работа;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Диктант;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93482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284688" w:rsidRPr="0093482B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8.7.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Ключевые слова в тексте.</w:t>
            </w:r>
          </w:p>
          <w:p w:rsidR="00284688" w:rsidRPr="0093482B" w:rsidRDefault="0019024D">
            <w:pPr>
              <w:autoSpaceDE w:val="0"/>
              <w:autoSpaceDN w:val="0"/>
              <w:spacing w:before="20" w:after="0" w:line="247" w:lineRule="auto"/>
              <w:ind w:left="72" w:right="144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типов текстов (повествование, описание, рассуждение) и создание собственных текстов заданного типа.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выбор наиболее подходящего для каждой из предложенных ситуаций типа текста (с опорой на таблицу «Три типа текстов»);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Творческие задания: создавать устные и письменные тексты разных типов (описание, рассуждение, повествование);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5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93482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284688" w:rsidRPr="0093482B">
        <w:trPr>
          <w:trHeight w:hRule="exact" w:val="148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8.8.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Знакомство с жанром письма, поздравительной открытки, объявления.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Творческие работы: создание с использованием норм речевого этикета небольших устных и письменных текстов, содержа​</w:t>
            </w:r>
            <w:proofErr w:type="spell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щих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приглашение/просьбу/извинение/благодарность/отказ;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93482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</w:tbl>
    <w:p w:rsidR="00284688" w:rsidRPr="0093482B" w:rsidRDefault="00284688">
      <w:pPr>
        <w:autoSpaceDE w:val="0"/>
        <w:autoSpaceDN w:val="0"/>
        <w:spacing w:after="0" w:line="14" w:lineRule="exact"/>
        <w:rPr>
          <w:lang w:val="ru-RU"/>
        </w:rPr>
      </w:pPr>
    </w:p>
    <w:p w:rsidR="00284688" w:rsidRPr="0093482B" w:rsidRDefault="00284688">
      <w:pPr>
        <w:rPr>
          <w:lang w:val="ru-RU"/>
        </w:rPr>
        <w:sectPr w:rsidR="00284688" w:rsidRPr="0093482B">
          <w:pgSz w:w="16840" w:h="11900"/>
          <w:pgMar w:top="284" w:right="640" w:bottom="37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84688" w:rsidRPr="0093482B" w:rsidRDefault="00284688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18"/>
        <w:gridCol w:w="530"/>
        <w:gridCol w:w="1104"/>
        <w:gridCol w:w="1140"/>
        <w:gridCol w:w="804"/>
        <w:gridCol w:w="4936"/>
        <w:gridCol w:w="1020"/>
        <w:gridCol w:w="1382"/>
      </w:tblGrid>
      <w:tr w:rsidR="00284688" w:rsidRPr="0093482B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8.9.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Изложение текста по коллективно или самостоятельно составленному плану.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Речевой тренинг: подготовка небольшого выступления о результатах групповой работы, наблюдения, выполненного мини​исследования, проектного задания;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93482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284688" w:rsidRPr="0093482B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8.10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Изучающее, ознакомительное чтение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Обобщение результатов проведённого наблюдения при составлении 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таблицы «Три типа текстов», в строках таблицы отражены следующие параметры сравнения текстов: «Цель создания текста», «Особенности построения текста», «</w:t>
            </w:r>
            <w:proofErr w:type="spell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Осо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бенности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языковых средств»;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Контрольная работа; </w:t>
            </w:r>
            <w:r w:rsidRPr="0093482B">
              <w:rPr>
                <w:lang w:val="ru-RU"/>
              </w:rPr>
              <w:br/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Диктант;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Элек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тронное приложение к учебнику </w:t>
            </w:r>
            <w:r w:rsidRPr="0093482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93482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</w:p>
        </w:tc>
      </w:tr>
      <w:tr w:rsidR="00284688">
        <w:trPr>
          <w:trHeight w:hRule="exact" w:val="348"/>
        </w:trPr>
        <w:tc>
          <w:tcPr>
            <w:tcW w:w="4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30</w:t>
            </w:r>
          </w:p>
        </w:tc>
        <w:tc>
          <w:tcPr>
            <w:tcW w:w="103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</w:tr>
      <w:tr w:rsidR="00284688">
        <w:trPr>
          <w:trHeight w:hRule="exact" w:val="348"/>
        </w:trPr>
        <w:tc>
          <w:tcPr>
            <w:tcW w:w="4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18</w:t>
            </w:r>
          </w:p>
        </w:tc>
        <w:tc>
          <w:tcPr>
            <w:tcW w:w="103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</w:tr>
      <w:tr w:rsidR="00284688">
        <w:trPr>
          <w:trHeight w:hRule="exact" w:val="328"/>
        </w:trPr>
        <w:tc>
          <w:tcPr>
            <w:tcW w:w="4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Pr="0093482B" w:rsidRDefault="0019024D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348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19024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1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4688" w:rsidRDefault="00284688"/>
        </w:tc>
      </w:tr>
    </w:tbl>
    <w:p w:rsidR="00284688" w:rsidRDefault="00284688">
      <w:pPr>
        <w:autoSpaceDE w:val="0"/>
        <w:autoSpaceDN w:val="0"/>
        <w:spacing w:after="0" w:line="14" w:lineRule="exact"/>
      </w:pPr>
    </w:p>
    <w:p w:rsidR="00284688" w:rsidRDefault="00284688">
      <w:pPr>
        <w:sectPr w:rsidR="00284688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19024D" w:rsidRPr="008C1639" w:rsidRDefault="0019024D">
      <w:pPr>
        <w:rPr>
          <w:lang w:val="ru-RU"/>
        </w:rPr>
      </w:pPr>
      <w:bookmarkStart w:id="0" w:name="_GoBack"/>
      <w:bookmarkEnd w:id="0"/>
    </w:p>
    <w:sectPr w:rsidR="0019024D" w:rsidRPr="008C1639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jaVu 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19024D"/>
    <w:rsid w:val="00284688"/>
    <w:rsid w:val="0029639D"/>
    <w:rsid w:val="00326F90"/>
    <w:rsid w:val="008C1639"/>
    <w:rsid w:val="0093482B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25467871-A71F-4DBD-8826-C74D770BA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75DD3BA-9C87-4496-9C83-FE1EE6D1E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6572</Words>
  <Characters>37467</Characters>
  <Application>Microsoft Office Word</Application>
  <DocSecurity>0</DocSecurity>
  <Lines>312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43952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Забура</cp:lastModifiedBy>
  <cp:revision>3</cp:revision>
  <dcterms:created xsi:type="dcterms:W3CDTF">2013-12-23T23:15:00Z</dcterms:created>
  <dcterms:modified xsi:type="dcterms:W3CDTF">2022-11-29T05:10:00Z</dcterms:modified>
  <cp:category/>
</cp:coreProperties>
</file>